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E639" w14:textId="77777777" w:rsidR="00C87F67" w:rsidRDefault="00C87F67" w:rsidP="00C87F67">
      <w:pPr>
        <w:pStyle w:val="Pidipagina"/>
        <w:spacing w:before="120" w:line="360" w:lineRule="exact"/>
        <w:jc w:val="both"/>
        <w:rPr>
          <w:rFonts w:ascii="Roma Neue" w:hAnsi="Roma Neue" w:cs="Calibri"/>
          <w:b/>
          <w:bCs/>
          <w:sz w:val="18"/>
          <w:szCs w:val="18"/>
        </w:rPr>
      </w:pPr>
      <w:bookmarkStart w:id="0" w:name="_Hlk18346669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7F67" w14:paraId="48EB63F1" w14:textId="77777777" w:rsidTr="00A414CB">
        <w:trPr>
          <w:trHeight w:val="567"/>
        </w:trPr>
        <w:tc>
          <w:tcPr>
            <w:tcW w:w="9628" w:type="dxa"/>
          </w:tcPr>
          <w:p w14:paraId="25A5EDBC" w14:textId="77777777" w:rsidR="00C87F67" w:rsidRDefault="00C87F67" w:rsidP="00A414CB">
            <w:pPr>
              <w:pStyle w:val="Pidipagina"/>
              <w:spacing w:line="280" w:lineRule="exact"/>
              <w:jc w:val="center"/>
              <w:rPr>
                <w:rFonts w:ascii="Roma Neue" w:hAnsi="Roma Neue" w:cs="Calibri"/>
                <w:b/>
                <w:bCs/>
                <w:sz w:val="18"/>
                <w:szCs w:val="18"/>
              </w:rPr>
            </w:pPr>
            <w:r>
              <w:rPr>
                <w:rFonts w:ascii="Roma Neue" w:hAnsi="Roma Neue" w:cs="Calibri"/>
                <w:b/>
                <w:bCs/>
                <w:sz w:val="18"/>
                <w:szCs w:val="18"/>
              </w:rPr>
              <w:t>ALLEGATO A</w:t>
            </w:r>
          </w:p>
          <w:p w14:paraId="0FE114E6" w14:textId="2AFA5FA2" w:rsidR="00C87F67" w:rsidRDefault="00C87F67" w:rsidP="00A414CB">
            <w:pPr>
              <w:pStyle w:val="Pidipagina"/>
              <w:spacing w:line="280" w:lineRule="exact"/>
              <w:jc w:val="center"/>
              <w:rPr>
                <w:rFonts w:ascii="Roma Neue" w:hAnsi="Roma Neue" w:cs="Calibri"/>
                <w:b/>
                <w:bCs/>
                <w:sz w:val="18"/>
                <w:szCs w:val="18"/>
              </w:rPr>
            </w:pPr>
            <w:r>
              <w:rPr>
                <w:rFonts w:ascii="Roma Neue" w:hAnsi="Roma Neue" w:cs="Calibri"/>
                <w:b/>
                <w:bCs/>
                <w:sz w:val="18"/>
                <w:szCs w:val="18"/>
              </w:rPr>
              <w:t>DOMANDA DI PARTECIPAZIONE</w:t>
            </w:r>
          </w:p>
        </w:tc>
      </w:tr>
      <w:bookmarkEnd w:id="0"/>
    </w:tbl>
    <w:p w14:paraId="30D9CA73" w14:textId="77777777" w:rsidR="00104886" w:rsidRDefault="00104886" w:rsidP="00AD6A16">
      <w:pPr>
        <w:autoSpaceDE w:val="0"/>
        <w:autoSpaceDN w:val="0"/>
        <w:adjustRightInd w:val="0"/>
        <w:spacing w:before="120" w:after="0" w:line="360" w:lineRule="auto"/>
        <w:ind w:right="11"/>
        <w:contextualSpacing/>
        <w:jc w:val="both"/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</w:pPr>
    </w:p>
    <w:p w14:paraId="7149B16C" w14:textId="77777777" w:rsidR="00E36D49" w:rsidRPr="00E36D49" w:rsidRDefault="00E36D49" w:rsidP="00E36D49">
      <w:pPr>
        <w:autoSpaceDE w:val="0"/>
        <w:autoSpaceDN w:val="0"/>
        <w:adjustRightInd w:val="0"/>
        <w:spacing w:before="120" w:after="0" w:line="280" w:lineRule="exact"/>
        <w:ind w:right="11"/>
        <w:contextualSpacing/>
        <w:jc w:val="both"/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</w:pPr>
      <w:bookmarkStart w:id="1" w:name="_Hlk140825130"/>
      <w:r w:rsidRPr="00E36D49"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  <w:t>PROCEDURA NEGOZIATA, TRAMITE ELENCHI DI OPERATORI ECONOMICI, AI SENSI DELL’ART. 50, COMMA 1, LETT. C) DEL D.LGS. 36/2023 E S.M.I, PER L’AFFIDAMENTO DEI LAVORI DI TRASFORMAZIONE DI UN CAMPO DA CALCIO A 11 DA ERBA NATURALE, IN ERBA SINTETICA, E NUOVO IMPIANTO DI ILLUMINAZIONE PRESSO LO STADIO COMUNALE “LUIGI PROSPSPERI” NEL COMUNE DI COMUNANZA (AP), FINANZIATI VALERE SULLA RISERVA TECNICA DEL FONDO SPORT E PERIFERIE ANNO 2022.</w:t>
      </w:r>
    </w:p>
    <w:bookmarkEnd w:id="1"/>
    <w:p w14:paraId="32185393" w14:textId="472610EC" w:rsidR="00E36D49" w:rsidRPr="00E36D49" w:rsidRDefault="00E36D49" w:rsidP="00E36D49">
      <w:pPr>
        <w:autoSpaceDE w:val="0"/>
        <w:autoSpaceDN w:val="0"/>
        <w:adjustRightInd w:val="0"/>
        <w:spacing w:before="120" w:after="0" w:line="280" w:lineRule="exact"/>
        <w:ind w:right="11"/>
        <w:contextualSpacing/>
        <w:jc w:val="both"/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</w:pPr>
      <w:r w:rsidRPr="00E36D49"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  <w:t xml:space="preserve">RA 184/26/PN </w:t>
      </w:r>
      <w:r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  <w:t xml:space="preserve">- </w:t>
      </w:r>
      <w:r w:rsidRPr="00E36D49">
        <w:rPr>
          <w:rFonts w:ascii="Roma Neue" w:eastAsia="Times New Roman" w:hAnsi="Roma Neue" w:cs="Calibri"/>
          <w:b/>
          <w:bCs/>
          <w:sz w:val="18"/>
          <w:szCs w:val="18"/>
          <w:lang w:eastAsia="it-IT"/>
        </w:rPr>
        <w:t>CUP B29F25006200009</w:t>
      </w:r>
    </w:p>
    <w:p w14:paraId="0E167366" w14:textId="77777777" w:rsidR="00104886" w:rsidRPr="001D0C3B" w:rsidRDefault="00104886" w:rsidP="00104886">
      <w:pPr>
        <w:autoSpaceDE w:val="0"/>
        <w:autoSpaceDN w:val="0"/>
        <w:adjustRightInd w:val="0"/>
        <w:spacing w:before="120" w:after="0" w:line="280" w:lineRule="exact"/>
        <w:ind w:right="11"/>
        <w:contextualSpacing/>
        <w:jc w:val="both"/>
        <w:rPr>
          <w:rFonts w:ascii="Roma Neue" w:hAnsi="Roma Neue" w:cs="Arial"/>
          <w:sz w:val="20"/>
          <w:szCs w:val="20"/>
        </w:rPr>
      </w:pPr>
    </w:p>
    <w:p w14:paraId="3FFB3E23" w14:textId="4A2AC3FD" w:rsidR="00CC5C38" w:rsidRPr="001D0C3B" w:rsidRDefault="00CC5C38" w:rsidP="00AD6A16">
      <w:pPr>
        <w:pStyle w:val="Corpodeltesto2"/>
        <w:tabs>
          <w:tab w:val="left" w:pos="0"/>
          <w:tab w:val="left" w:pos="851"/>
        </w:tabs>
        <w:spacing w:line="360" w:lineRule="auto"/>
        <w:contextualSpacing/>
        <w:rPr>
          <w:rFonts w:ascii="Roma Neue" w:eastAsia="Arial Unicode MS" w:hAnsi="Roma Neue" w:cs="Arial"/>
          <w:sz w:val="20"/>
        </w:rPr>
      </w:pPr>
      <w:r w:rsidRPr="001D0C3B">
        <w:rPr>
          <w:rFonts w:ascii="Roma Neue" w:eastAsia="Arial Unicode MS" w:hAnsi="Roma Neue" w:cs="Arial"/>
          <w:b/>
          <w:sz w:val="20"/>
        </w:rPr>
        <w:t>Il/La sottoscritto/a</w:t>
      </w:r>
      <w:r w:rsidRPr="001D0C3B">
        <w:rPr>
          <w:rFonts w:ascii="Roma Neue" w:eastAsia="Arial Unicode MS" w:hAnsi="Roma Neue" w:cs="Arial"/>
          <w:sz w:val="20"/>
        </w:rPr>
        <w:t xml:space="preserve"> (</w:t>
      </w:r>
      <w:r w:rsidRPr="00B82464">
        <w:rPr>
          <w:rFonts w:ascii="Roma Neue" w:eastAsia="Arial Unicode MS" w:hAnsi="Roma Neue" w:cs="Arial"/>
          <w:i/>
          <w:iCs/>
          <w:sz w:val="20"/>
        </w:rPr>
        <w:t>nome e cognome</w:t>
      </w:r>
      <w:r w:rsidRPr="001D0C3B">
        <w:rPr>
          <w:rFonts w:ascii="Roma Neue" w:eastAsia="Arial Unicode MS" w:hAnsi="Roma Neue" w:cs="Arial"/>
          <w:sz w:val="20"/>
        </w:rPr>
        <w:t xml:space="preserve">)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nato/a a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il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>
        <w:rPr>
          <w:rFonts w:ascii="Roma Neue" w:hAnsi="Roma Neue" w:cs="Arial"/>
        </w:rPr>
        <w:t xml:space="preserve"> </w:t>
      </w:r>
      <w:r w:rsidRPr="001D0C3B">
        <w:rPr>
          <w:rFonts w:ascii="Roma Neue" w:eastAsia="Arial Unicode MS" w:hAnsi="Roma Neue" w:cs="Arial"/>
          <w:sz w:val="20"/>
        </w:rPr>
        <w:t xml:space="preserve">residente in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Via/Piazza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>
        <w:rPr>
          <w:rFonts w:ascii="Roma Neue" w:hAnsi="Roma Neue" w:cs="Arial"/>
        </w:rPr>
        <w:t xml:space="preserve"> </w:t>
      </w:r>
      <w:r w:rsidR="00B82464">
        <w:rPr>
          <w:rFonts w:ascii="Roma Neue" w:eastAsia="Arial Unicode MS" w:hAnsi="Roma Neue" w:cs="Arial"/>
          <w:sz w:val="20"/>
        </w:rPr>
        <w:t>C</w:t>
      </w:r>
      <w:r w:rsidRPr="001D0C3B">
        <w:rPr>
          <w:rFonts w:ascii="Roma Neue" w:eastAsia="Arial Unicode MS" w:hAnsi="Roma Neue" w:cs="Arial"/>
          <w:sz w:val="20"/>
        </w:rPr>
        <w:t xml:space="preserve">odice fiscale n.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documento identificativo (tipo/n.)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rilasciato il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da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Pr="001D0C3B">
        <w:rPr>
          <w:rFonts w:ascii="Roma Neue" w:eastAsia="Arial Unicode MS" w:hAnsi="Roma Neue" w:cs="Arial"/>
          <w:sz w:val="20"/>
        </w:rPr>
        <w:t xml:space="preserve"> che agisce nella qualità di </w:t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FD4CEB">
        <w:rPr>
          <w:rFonts w:ascii="Roma Neue" w:hAnsi="Roma Neue" w:cs="Arial"/>
        </w:rPr>
        <w:instrText xml:space="preserve"> FORMTEXT </w:instrText>
      </w:r>
      <w:r w:rsidR="00B82464" w:rsidRPr="00FD4CEB">
        <w:rPr>
          <w:rFonts w:ascii="Roma Neue" w:hAnsi="Roma Neue" w:cs="Arial"/>
        </w:rPr>
      </w:r>
      <w:r w:rsidR="00B82464" w:rsidRPr="00FD4CEB">
        <w:rPr>
          <w:rFonts w:ascii="Roma Neue" w:hAnsi="Roma Neue" w:cs="Arial"/>
        </w:rPr>
        <w:fldChar w:fldCharType="separate"/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t> </w:t>
      </w:r>
      <w:r w:rsidR="00B82464" w:rsidRPr="00FD4CEB">
        <w:rPr>
          <w:rFonts w:ascii="Roma Neue" w:hAnsi="Roma Neue" w:cs="Arial"/>
        </w:rPr>
        <w:fldChar w:fldCharType="end"/>
      </w:r>
      <w:r w:rsidR="00B82464">
        <w:rPr>
          <w:rFonts w:ascii="Roma Neue" w:hAnsi="Roma Neue" w:cs="Arial"/>
        </w:rPr>
        <w:t xml:space="preserve"> </w:t>
      </w:r>
      <w:r w:rsidRPr="001D0C3B">
        <w:rPr>
          <w:rFonts w:ascii="Roma Neue" w:eastAsia="Arial Unicode MS" w:hAnsi="Roma Neue" w:cs="Arial"/>
          <w:sz w:val="20"/>
        </w:rPr>
        <w:t>giusta i poteri conferiti con:</w:t>
      </w:r>
    </w:p>
    <w:p w14:paraId="248BA11A" w14:textId="54BA4DC7" w:rsidR="00CC5C38" w:rsidRPr="001D0C3B" w:rsidRDefault="00B82464" w:rsidP="00B82464">
      <w:pPr>
        <w:tabs>
          <w:tab w:val="num" w:pos="420"/>
        </w:tabs>
        <w:spacing w:after="0" w:line="360" w:lineRule="auto"/>
        <w:ind w:left="420" w:hanging="278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procura generale n. rep.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 del</w:t>
      </w:r>
      <w:r>
        <w:rPr>
          <w:rFonts w:ascii="Roma Neue" w:eastAsia="Arial Unicode MS" w:hAnsi="Roma Neue" w:cs="Arial"/>
          <w:sz w:val="20"/>
          <w:szCs w:val="20"/>
        </w:rPr>
        <w:t xml:space="preserve">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  che viene allegata alla presente dichiarazione;</w:t>
      </w:r>
    </w:p>
    <w:p w14:paraId="1BB03ADD" w14:textId="7536C9B6" w:rsidR="00CC5C38" w:rsidRPr="001D0C3B" w:rsidRDefault="00B82464" w:rsidP="00B82464">
      <w:pPr>
        <w:tabs>
          <w:tab w:val="num" w:pos="420"/>
        </w:tabs>
        <w:spacing w:after="0" w:line="360" w:lineRule="auto"/>
        <w:ind w:left="420" w:hanging="278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procura speciale n. rep.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 del</w:t>
      </w:r>
      <w:r>
        <w:rPr>
          <w:rFonts w:ascii="Roma Neue" w:eastAsia="Arial Unicode MS" w:hAnsi="Roma Neue" w:cs="Arial"/>
          <w:sz w:val="20"/>
          <w:szCs w:val="20"/>
        </w:rPr>
        <w:t xml:space="preserve">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 che viene allegata alla presente dichiarazione;</w:t>
      </w:r>
    </w:p>
    <w:p w14:paraId="52CEF0A6" w14:textId="6237352D" w:rsidR="00CC5C38" w:rsidRPr="001D0C3B" w:rsidRDefault="00B82464" w:rsidP="00B82464">
      <w:pPr>
        <w:tabs>
          <w:tab w:val="num" w:pos="420"/>
        </w:tabs>
        <w:spacing w:after="0" w:line="360" w:lineRule="auto"/>
        <w:ind w:left="420" w:hanging="278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delibera organo di amministrazione del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CC5C38" w:rsidRPr="001D0C3B">
        <w:rPr>
          <w:rFonts w:ascii="Roma Neue" w:eastAsia="Arial Unicode MS" w:hAnsi="Roma Neue" w:cs="Arial"/>
          <w:sz w:val="20"/>
          <w:szCs w:val="20"/>
        </w:rPr>
        <w:t>;</w:t>
      </w:r>
    </w:p>
    <w:p w14:paraId="67F2EB44" w14:textId="45F3A453" w:rsidR="00CC5C38" w:rsidRPr="001D0C3B" w:rsidRDefault="00B82464" w:rsidP="00B82464">
      <w:pPr>
        <w:tabs>
          <w:tab w:val="num" w:pos="420"/>
        </w:tabs>
        <w:spacing w:after="0" w:line="360" w:lineRule="auto"/>
        <w:ind w:left="420" w:hanging="278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CC5C38" w:rsidRPr="001D0C3B">
        <w:rPr>
          <w:rFonts w:ascii="Roma Neue" w:eastAsia="Arial Unicode MS" w:hAnsi="Roma Neue" w:cs="Arial"/>
          <w:sz w:val="20"/>
          <w:szCs w:val="20"/>
        </w:rPr>
        <w:t xml:space="preserve">altro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</w:p>
    <w:p w14:paraId="734E13DF" w14:textId="068FC934" w:rsidR="008D780D" w:rsidRPr="008D780D" w:rsidRDefault="00CC5C38" w:rsidP="00B82464">
      <w:pPr>
        <w:pStyle w:val="Corpodeltesto2"/>
        <w:tabs>
          <w:tab w:val="left" w:pos="0"/>
          <w:tab w:val="left" w:pos="851"/>
        </w:tabs>
        <w:spacing w:line="360" w:lineRule="auto"/>
        <w:contextualSpacing/>
        <w:rPr>
          <w:rFonts w:ascii="Roma Neue" w:hAnsi="Roma Neue" w:cs="Arial"/>
          <w:sz w:val="20"/>
        </w:rPr>
      </w:pPr>
      <w:r w:rsidRPr="00A414CB">
        <w:rPr>
          <w:rFonts w:ascii="Roma Neue" w:eastAsia="Arial Unicode MS" w:hAnsi="Roma Neue" w:cs="Arial"/>
          <w:b/>
          <w:bCs/>
          <w:sz w:val="20"/>
        </w:rPr>
        <w:t xml:space="preserve">dell’Operatore Economico 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104886" w:rsidRPr="00A414CB">
        <w:rPr>
          <w:rFonts w:ascii="Roma Neue" w:eastAsia="Arial Unicode MS" w:hAnsi="Roma Neue" w:cs="Arial"/>
          <w:b/>
          <w:bCs/>
          <w:sz w:val="20"/>
        </w:rPr>
        <w:t xml:space="preserve"> </w:t>
      </w:r>
      <w:r w:rsidR="006E743A" w:rsidRPr="00A414CB">
        <w:rPr>
          <w:rFonts w:ascii="Roma Neue" w:eastAsia="Arial Unicode MS" w:hAnsi="Roma Neue" w:cs="Arial"/>
          <w:b/>
          <w:bCs/>
          <w:i/>
          <w:iCs/>
          <w:sz w:val="20"/>
        </w:rPr>
        <w:t>(</w:t>
      </w:r>
      <w:r w:rsidR="006E743A" w:rsidRPr="00A414CB">
        <w:rPr>
          <w:rFonts w:ascii="Roma Neue" w:eastAsia="Arial Unicode MS" w:hAnsi="Roma Neue" w:cs="Arial"/>
          <w:i/>
          <w:iCs/>
          <w:sz w:val="20"/>
        </w:rPr>
        <w:t>indicare la ragione sociale per esteso</w:t>
      </w:r>
      <w:r w:rsidR="006E743A" w:rsidRPr="00A414CB">
        <w:rPr>
          <w:rFonts w:ascii="Roma Neue" w:eastAsia="Arial Unicode MS" w:hAnsi="Roma Neue" w:cs="Arial"/>
          <w:b/>
          <w:bCs/>
          <w:sz w:val="20"/>
        </w:rPr>
        <w:t xml:space="preserve">) </w:t>
      </w:r>
      <w:r w:rsidRPr="00A414CB">
        <w:rPr>
          <w:rFonts w:ascii="Roma Neue" w:eastAsia="Arial Unicode MS" w:hAnsi="Roma Neue" w:cs="Arial"/>
          <w:b/>
          <w:bCs/>
          <w:sz w:val="20"/>
        </w:rPr>
        <w:t xml:space="preserve">con sede legale in 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t xml:space="preserve"> </w:t>
      </w:r>
      <w:r w:rsidRPr="00A414CB">
        <w:rPr>
          <w:rFonts w:ascii="Roma Neue" w:eastAsia="Arial Unicode MS" w:hAnsi="Roma Neue" w:cs="Arial"/>
          <w:b/>
          <w:bCs/>
          <w:sz w:val="20"/>
        </w:rPr>
        <w:t>Via/Piazza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Pr="00A414CB">
        <w:rPr>
          <w:rFonts w:ascii="Roma Neue" w:eastAsia="Arial Unicode MS" w:hAnsi="Roma Neue" w:cs="Arial"/>
          <w:b/>
          <w:bCs/>
          <w:sz w:val="20"/>
        </w:rPr>
        <w:t xml:space="preserve"> C</w:t>
      </w:r>
      <w:r w:rsidR="00B82464" w:rsidRPr="00A414CB">
        <w:rPr>
          <w:rFonts w:ascii="Roma Neue" w:eastAsia="Arial Unicode MS" w:hAnsi="Roma Neue" w:cs="Arial"/>
          <w:b/>
          <w:bCs/>
          <w:sz w:val="20"/>
        </w:rPr>
        <w:t>.</w:t>
      </w:r>
      <w:r w:rsidRPr="00A414CB">
        <w:rPr>
          <w:rFonts w:ascii="Roma Neue" w:eastAsia="Arial Unicode MS" w:hAnsi="Roma Neue" w:cs="Arial"/>
          <w:b/>
          <w:bCs/>
          <w:sz w:val="20"/>
        </w:rPr>
        <w:t>F</w:t>
      </w:r>
      <w:r w:rsidR="00B82464" w:rsidRPr="00A414CB">
        <w:rPr>
          <w:rFonts w:ascii="Roma Neue" w:eastAsia="Arial Unicode MS" w:hAnsi="Roma Neue" w:cs="Arial"/>
          <w:b/>
          <w:bCs/>
          <w:sz w:val="20"/>
        </w:rPr>
        <w:t>.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eastAsia="Arial Unicode MS" w:hAnsi="Roma Neue" w:cs="Arial"/>
          <w:b/>
          <w:bCs/>
          <w:sz w:val="20"/>
        </w:rPr>
        <w:t xml:space="preserve"> P</w:t>
      </w:r>
      <w:r w:rsidRPr="00A414CB">
        <w:rPr>
          <w:rFonts w:ascii="Roma Neue" w:eastAsia="Arial Unicode MS" w:hAnsi="Roma Neue" w:cs="Arial"/>
          <w:b/>
          <w:bCs/>
          <w:sz w:val="20"/>
        </w:rPr>
        <w:t>artita IVA</w:t>
      </w:r>
      <w:r w:rsidR="00B82464" w:rsidRPr="00A414CB">
        <w:rPr>
          <w:rFonts w:ascii="Roma Neue" w:eastAsia="Arial Unicode MS" w:hAnsi="Roma Neue" w:cs="Arial"/>
          <w:b/>
          <w:bCs/>
          <w:sz w:val="20"/>
        </w:rPr>
        <w:t xml:space="preserve"> 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B82464" w:rsidRPr="00A414CB">
        <w:rPr>
          <w:rFonts w:ascii="Roma Neue" w:hAnsi="Roma Neue" w:cs="Arial"/>
          <w:sz w:val="20"/>
        </w:rPr>
        <w:t xml:space="preserve"> </w:t>
      </w:r>
      <w:r w:rsidR="008D780D">
        <w:rPr>
          <w:rFonts w:ascii="Roma Neue" w:hAnsi="Roma Neue" w:cs="Arial"/>
          <w:b/>
          <w:bCs/>
          <w:sz w:val="20"/>
        </w:rPr>
        <w:t>P</w:t>
      </w:r>
      <w:r w:rsidR="00B82464" w:rsidRPr="00A414CB">
        <w:rPr>
          <w:rFonts w:ascii="Roma Neue" w:hAnsi="Roma Neue" w:cs="Arial"/>
          <w:b/>
          <w:bCs/>
          <w:sz w:val="20"/>
        </w:rPr>
        <w:t>ec</w:t>
      </w:r>
      <w:r w:rsidR="008D780D">
        <w:rPr>
          <w:rFonts w:ascii="Roma Neue" w:hAnsi="Roma Neue" w:cs="Arial"/>
          <w:sz w:val="20"/>
        </w:rPr>
        <w:t xml:space="preserve"> (</w:t>
      </w:r>
      <w:r w:rsidR="00501587">
        <w:rPr>
          <w:rFonts w:ascii="Roma Neue" w:hAnsi="Roma Neue" w:cs="Arial"/>
          <w:sz w:val="20"/>
        </w:rPr>
        <w:t>registrata in</w:t>
      </w:r>
      <w:r w:rsidR="008D780D">
        <w:rPr>
          <w:rFonts w:ascii="Roma Neue" w:hAnsi="Roma Neue" w:cs="Arial"/>
          <w:sz w:val="20"/>
        </w:rPr>
        <w:t xml:space="preserve"> </w:t>
      </w:r>
      <w:r w:rsidR="008D780D" w:rsidRPr="008D780D">
        <w:rPr>
          <w:rFonts w:ascii="Roma Neue" w:hAnsi="Roma Neue" w:cs="Arial"/>
          <w:sz w:val="20"/>
        </w:rPr>
        <w:t>Piattaforma)</w:t>
      </w:r>
      <w:r w:rsidR="008D780D">
        <w:rPr>
          <w:rFonts w:ascii="Roma Neue" w:hAnsi="Roma Neue" w:cs="Arial"/>
          <w:sz w:val="20"/>
        </w:rPr>
        <w:t xml:space="preserve"> </w:t>
      </w:r>
      <w:r w:rsidR="00B82464" w:rsidRPr="00A414CB">
        <w:rPr>
          <w:rFonts w:ascii="Roma Neue" w:hAnsi="Roma Neue" w:cs="Arial"/>
          <w:sz w:val="20"/>
        </w:rPr>
        <w:t xml:space="preserve"> </w:t>
      </w:r>
      <w:r w:rsidR="00B82464" w:rsidRPr="00A414CB">
        <w:rPr>
          <w:rFonts w:ascii="Roma Neue" w:hAnsi="Roma Neue" w:cs="Arial"/>
          <w:sz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B82464" w:rsidRPr="00A414CB">
        <w:rPr>
          <w:rFonts w:ascii="Roma Neue" w:hAnsi="Roma Neue" w:cs="Arial"/>
          <w:sz w:val="20"/>
        </w:rPr>
        <w:instrText xml:space="preserve"> FORMTEXT </w:instrText>
      </w:r>
      <w:r w:rsidR="00B82464" w:rsidRPr="00A414CB">
        <w:rPr>
          <w:rFonts w:ascii="Roma Neue" w:hAnsi="Roma Neue" w:cs="Arial"/>
          <w:sz w:val="20"/>
        </w:rPr>
      </w:r>
      <w:r w:rsidR="00B82464" w:rsidRPr="00A414CB">
        <w:rPr>
          <w:rFonts w:ascii="Roma Neue" w:hAnsi="Roma Neue" w:cs="Arial"/>
          <w:sz w:val="20"/>
        </w:rPr>
        <w:fldChar w:fldCharType="separate"/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t> </w:t>
      </w:r>
      <w:r w:rsidR="00B82464" w:rsidRPr="00A414CB">
        <w:rPr>
          <w:rFonts w:ascii="Roma Neue" w:hAnsi="Roma Neue" w:cs="Arial"/>
          <w:sz w:val="20"/>
        </w:rPr>
        <w:fldChar w:fldCharType="end"/>
      </w:r>
      <w:r w:rsidR="008D780D">
        <w:rPr>
          <w:rFonts w:ascii="Roma Neue" w:hAnsi="Roma Neue" w:cs="Arial"/>
          <w:sz w:val="20"/>
        </w:rPr>
        <w:t xml:space="preserve"> </w:t>
      </w:r>
      <w:r w:rsidR="008D780D" w:rsidRPr="008D780D">
        <w:rPr>
          <w:rFonts w:ascii="Roma Neue" w:hAnsi="Roma Neue" w:cs="Arial"/>
          <w:b/>
          <w:bCs/>
          <w:sz w:val="20"/>
        </w:rPr>
        <w:t>E-mail</w:t>
      </w:r>
      <w:r w:rsidR="008D780D" w:rsidRPr="008D780D">
        <w:rPr>
          <w:rFonts w:ascii="Roma Neue" w:hAnsi="Roma Neue" w:cs="Arial"/>
          <w:sz w:val="20"/>
        </w:rPr>
        <w:t xml:space="preserve"> </w:t>
      </w:r>
      <w:r w:rsidR="008D780D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8D780D" w:rsidRPr="00FD4CEB">
        <w:rPr>
          <w:rFonts w:ascii="Roma Neue" w:hAnsi="Roma Neue" w:cs="Arial"/>
        </w:rPr>
        <w:instrText xml:space="preserve"> FORMTEXT </w:instrText>
      </w:r>
      <w:r w:rsidR="008D780D" w:rsidRPr="00FD4CEB">
        <w:rPr>
          <w:rFonts w:ascii="Roma Neue" w:hAnsi="Roma Neue" w:cs="Arial"/>
        </w:rPr>
      </w:r>
      <w:r w:rsidR="008D780D" w:rsidRPr="00FD4CEB">
        <w:rPr>
          <w:rFonts w:ascii="Roma Neue" w:hAnsi="Roma Neue" w:cs="Arial"/>
        </w:rPr>
        <w:fldChar w:fldCharType="separate"/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fldChar w:fldCharType="end"/>
      </w:r>
      <w:r w:rsidR="008D780D" w:rsidRPr="008D780D">
        <w:rPr>
          <w:rFonts w:ascii="Roma Neue" w:hAnsi="Roma Neue" w:cs="Arial"/>
          <w:sz w:val="20"/>
        </w:rPr>
        <w:t>,</w:t>
      </w:r>
      <w:r w:rsidR="008D780D">
        <w:rPr>
          <w:rFonts w:ascii="Roma Neue" w:hAnsi="Roma Neue" w:cs="Arial"/>
          <w:sz w:val="20"/>
        </w:rPr>
        <w:t xml:space="preserve"> </w:t>
      </w:r>
      <w:r w:rsidR="008D780D" w:rsidRPr="008D780D">
        <w:rPr>
          <w:rFonts w:ascii="Roma Neue" w:hAnsi="Roma Neue" w:cs="Arial"/>
          <w:b/>
          <w:bCs/>
          <w:sz w:val="20"/>
        </w:rPr>
        <w:t>telefono</w:t>
      </w:r>
      <w:r w:rsidR="008D780D" w:rsidRPr="008D780D">
        <w:rPr>
          <w:rFonts w:ascii="Roma Neue" w:hAnsi="Roma Neue" w:cs="Arial"/>
          <w:sz w:val="20"/>
        </w:rPr>
        <w:t xml:space="preserve"> </w:t>
      </w:r>
      <w:r w:rsidR="008D780D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8D780D" w:rsidRPr="00FD4CEB">
        <w:rPr>
          <w:rFonts w:ascii="Roma Neue" w:hAnsi="Roma Neue" w:cs="Arial"/>
        </w:rPr>
        <w:instrText xml:space="preserve"> FORMTEXT </w:instrText>
      </w:r>
      <w:r w:rsidR="008D780D" w:rsidRPr="00FD4CEB">
        <w:rPr>
          <w:rFonts w:ascii="Roma Neue" w:hAnsi="Roma Neue" w:cs="Arial"/>
        </w:rPr>
      </w:r>
      <w:r w:rsidR="008D780D" w:rsidRPr="00FD4CEB">
        <w:rPr>
          <w:rFonts w:ascii="Roma Neue" w:hAnsi="Roma Neue" w:cs="Arial"/>
        </w:rPr>
        <w:fldChar w:fldCharType="separate"/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t> </w:t>
      </w:r>
      <w:r w:rsidR="008D780D" w:rsidRPr="00FD4CEB">
        <w:rPr>
          <w:rFonts w:ascii="Roma Neue" w:hAnsi="Roma Neue" w:cs="Arial"/>
        </w:rPr>
        <w:fldChar w:fldCharType="end"/>
      </w:r>
    </w:p>
    <w:p w14:paraId="0ED0695E" w14:textId="77777777" w:rsidR="00CC5C38" w:rsidRPr="001D0C3B" w:rsidRDefault="00CC5C38" w:rsidP="00AD6A16">
      <w:pPr>
        <w:pStyle w:val="Rientrocorpodeltesto"/>
        <w:spacing w:line="360" w:lineRule="auto"/>
        <w:contextualSpacing/>
        <w:jc w:val="center"/>
        <w:rPr>
          <w:rFonts w:ascii="Roma Neue" w:eastAsia="Arial Unicode MS" w:hAnsi="Roma Neue" w:cs="Arial"/>
          <w:b/>
        </w:rPr>
      </w:pPr>
      <w:r w:rsidRPr="001D0C3B">
        <w:rPr>
          <w:rFonts w:ascii="Roma Neue" w:eastAsia="Arial Unicode MS" w:hAnsi="Roma Neue" w:cs="Arial"/>
          <w:b/>
        </w:rPr>
        <w:t xml:space="preserve">CHIEDE </w:t>
      </w:r>
    </w:p>
    <w:p w14:paraId="4555D0DB" w14:textId="3881583A" w:rsidR="00CC5C38" w:rsidRPr="001D0C3B" w:rsidRDefault="00CC5C38" w:rsidP="007973EC">
      <w:pPr>
        <w:pStyle w:val="Rientrocorpodeltesto"/>
        <w:spacing w:line="360" w:lineRule="auto"/>
        <w:contextualSpacing/>
        <w:jc w:val="center"/>
        <w:rPr>
          <w:rFonts w:ascii="Roma Neue" w:eastAsia="Arial Unicode MS" w:hAnsi="Roma Neue" w:cs="Arial"/>
          <w:b/>
        </w:rPr>
      </w:pPr>
      <w:r w:rsidRPr="001D0C3B">
        <w:rPr>
          <w:rFonts w:ascii="Roma Neue" w:eastAsia="Arial Unicode MS" w:hAnsi="Roma Neue" w:cs="Arial"/>
          <w:b/>
        </w:rPr>
        <w:t>di partecipare alla gara in oggetto come:</w:t>
      </w:r>
    </w:p>
    <w:tbl>
      <w:tblPr>
        <w:tblW w:w="9299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9"/>
      </w:tblGrid>
      <w:tr w:rsidR="00104886" w:rsidRPr="00D62E19" w14:paraId="3FE1CA47" w14:textId="77777777" w:rsidTr="00E97CFE">
        <w:trPr>
          <w:trHeight w:val="2268"/>
        </w:trPr>
        <w:tc>
          <w:tcPr>
            <w:tcW w:w="9243" w:type="dxa"/>
          </w:tcPr>
          <w:p w14:paraId="332A7563" w14:textId="639CBC36" w:rsidR="00104886" w:rsidRPr="00D62E19" w:rsidRDefault="007562A5" w:rsidP="007562A5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C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oncorrente singolo ai sensi dell’art. 65, comma 2, lett. a),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s.m.i.;</w:t>
            </w:r>
          </w:p>
          <w:p w14:paraId="7EE63885" w14:textId="003090F3" w:rsidR="00104886" w:rsidRPr="00D62E19" w:rsidRDefault="007562A5" w:rsidP="007562A5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tra società cooperative di produzione e lavoro ai sensi dell’art. 65, comma 2, lett. b),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</w:t>
            </w:r>
          </w:p>
          <w:p w14:paraId="6113332F" w14:textId="4709C777" w:rsidR="00104886" w:rsidRPr="00D62E19" w:rsidRDefault="007562A5" w:rsidP="007562A5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tra imprese artigiane di cui alla legge 8 agosto 1985, n. 443, ai sensi dell’art. 65, comma 2, lett. c),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s.m.i.;</w:t>
            </w:r>
          </w:p>
          <w:p w14:paraId="389F8F6E" w14:textId="2ED9BDA8" w:rsidR="00104886" w:rsidRPr="00D62E19" w:rsidRDefault="00104886" w:rsidP="002C1D27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Le imprese per le quali il Consorzio di cui alla lettera b) o alla lettera c) dell’art. 65, comma 2, del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 partecipa sono le </w:t>
            </w:r>
            <w:r w:rsidR="002C1D27" w:rsidRPr="00D62E19">
              <w:rPr>
                <w:rFonts w:ascii="Roma Neue" w:eastAsia="Arial Unicode MS" w:hAnsi="Roma Neue" w:cs="Arial"/>
                <w:sz w:val="20"/>
                <w:szCs w:val="20"/>
              </w:rPr>
              <w:t>seguenti</w:t>
            </w:r>
            <w:r w:rsidR="002C1D27" w:rsidRPr="002C1D27">
              <w:rPr>
                <w:rFonts w:ascii="Roma Neue" w:eastAsia="Arial Unicode MS" w:hAnsi="Roma Neue" w:cs="Arial"/>
                <w:sz w:val="20"/>
                <w:szCs w:val="20"/>
                <w:vertAlign w:val="superscript"/>
              </w:rPr>
              <w:footnoteReference w:id="1"/>
            </w:r>
            <w:r w:rsidR="002C1D27" w:rsidRPr="002C1D27"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</w:p>
          <w:p w14:paraId="5C4E4461" w14:textId="0F1B427E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1)</w:t>
            </w:r>
            <w:r w:rsidR="007562A5" w:rsidRPr="00FD4CEB">
              <w:rPr>
                <w:rFonts w:ascii="Roma Neue" w:hAnsi="Roma Neue" w:cs="Arial"/>
              </w:rPr>
              <w:t xml:space="preserve"> </w:t>
            </w:r>
            <w:r w:rsidR="007562A5">
              <w:rPr>
                <w:rFonts w:ascii="Roma Neue" w:hAnsi="Roma Neue" w:cs="Arial"/>
              </w:rPr>
              <w:t xml:space="preserve"> 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41A219C6" w14:textId="15CDB166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2)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02C3A749" w14:textId="23D29B3D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3)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0DE20C5B" w14:textId="15675649" w:rsidR="003C750E" w:rsidRDefault="00104886" w:rsidP="002C1D27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4)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43424B09" w14:textId="77777777" w:rsidR="00501587" w:rsidRPr="002C1D27" w:rsidRDefault="00501587" w:rsidP="002C1D27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hAnsi="Roma Neue" w:cs="Arial"/>
                <w:sz w:val="20"/>
                <w:szCs w:val="20"/>
              </w:rPr>
            </w:pPr>
          </w:p>
          <w:p w14:paraId="28109251" w14:textId="47B6F07E" w:rsidR="00104886" w:rsidRDefault="007562A5" w:rsidP="007562A5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Consorzio stabile ai sensi dell’art. 65, comma 2, lett. d),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</w:t>
            </w:r>
            <w:r w:rsidR="00F4556C">
              <w:rPr>
                <w:rFonts w:ascii="Roma Neue" w:eastAsia="Arial Unicode MS" w:hAnsi="Roma Neue" w:cs="Arial"/>
                <w:sz w:val="20"/>
                <w:szCs w:val="20"/>
              </w:rPr>
              <w:t>, che partecipa:</w:t>
            </w:r>
          </w:p>
          <w:p w14:paraId="071B2CDC" w14:textId="5ABDA1B7" w:rsidR="00F4556C" w:rsidRPr="00F4556C" w:rsidRDefault="00F4556C" w:rsidP="00F4556C">
            <w:pPr>
              <w:numPr>
                <w:ilvl w:val="0"/>
                <w:numId w:val="34"/>
              </w:num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instrText xml:space="preserve"> FORMCHECKBOX </w:instrText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separate"/>
            </w:r>
            <w:r w:rsidRPr="00F4556C">
              <w:rPr>
                <w:rFonts w:ascii="Roma Neue" w:eastAsia="Arial Unicode MS" w:hAnsi="Roma Neue" w:cs="Arial"/>
                <w:sz w:val="20"/>
                <w:szCs w:val="20"/>
              </w:rPr>
              <w:fldChar w:fldCharType="end"/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t xml:space="preserve"> </w:t>
            </w:r>
            <w:r w:rsidRPr="00F4556C">
              <w:rPr>
                <w:rFonts w:ascii="Roma Neue" w:eastAsia="Arial Unicode MS" w:hAnsi="Roma Neue" w:cs="Arial"/>
                <w:sz w:val="20"/>
                <w:szCs w:val="20"/>
              </w:rPr>
              <w:t>in proprio</w:t>
            </w:r>
            <w:r w:rsidR="00292722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6C79D2B0" w14:textId="77777777" w:rsidR="00F4556C" w:rsidRPr="00F4556C" w:rsidRDefault="00F4556C" w:rsidP="00F4556C">
            <w:pPr>
              <w:numPr>
                <w:ilvl w:val="0"/>
                <w:numId w:val="34"/>
              </w:num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instrText xml:space="preserve"> FORMCHECKBOX </w:instrText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separate"/>
            </w:r>
            <w:r w:rsidRPr="00F4556C">
              <w:rPr>
                <w:rFonts w:ascii="Roma Neue" w:eastAsia="Arial Unicode MS" w:hAnsi="Roma Neue" w:cs="Arial"/>
                <w:sz w:val="20"/>
                <w:szCs w:val="20"/>
              </w:rPr>
              <w:fldChar w:fldCharType="end"/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t xml:space="preserve"> tramite la/e seguente/i consorziata/e esecutrice/i designata/e;</w:t>
            </w:r>
          </w:p>
          <w:p w14:paraId="3BBB50A6" w14:textId="44792D87" w:rsidR="00F4556C" w:rsidRPr="00F4556C" w:rsidRDefault="00F4556C" w:rsidP="00F4556C">
            <w:pPr>
              <w:numPr>
                <w:ilvl w:val="0"/>
                <w:numId w:val="34"/>
              </w:numPr>
              <w:spacing w:after="0"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instrText xml:space="preserve"> FORMCHECKBOX </w:instrText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fldChar w:fldCharType="separate"/>
            </w:r>
            <w:r w:rsidRPr="00F4556C">
              <w:rPr>
                <w:rFonts w:ascii="Roma Neue" w:eastAsia="Arial Unicode MS" w:hAnsi="Roma Neue" w:cs="Arial"/>
                <w:sz w:val="20"/>
                <w:szCs w:val="20"/>
              </w:rPr>
              <w:fldChar w:fldCharType="end"/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t xml:space="preserve"> in forma mista, parte in proprio e parte tramite la/e</w:t>
            </w:r>
            <w:r w:rsidR="00292722" w:rsidRPr="00292722">
              <w:rPr>
                <w:rFonts w:ascii="Roma Neue" w:eastAsia="Arial Unicode MS" w:hAnsi="Roma Neue" w:cs="Arial"/>
                <w:bCs/>
                <w:sz w:val="20"/>
                <w:szCs w:val="20"/>
              </w:rPr>
              <w:t xml:space="preserve"> seguente/i</w:t>
            </w:r>
            <w:r w:rsidRPr="00F4556C">
              <w:rPr>
                <w:rFonts w:ascii="Roma Neue" w:eastAsia="Arial Unicode MS" w:hAnsi="Roma Neue" w:cs="Arial"/>
                <w:bCs/>
                <w:sz w:val="20"/>
                <w:szCs w:val="20"/>
              </w:rPr>
              <w:t xml:space="preserve"> consorziata/e</w:t>
            </w:r>
            <w:r>
              <w:rPr>
                <w:rFonts w:ascii="Roma Neue" w:eastAsia="Arial Unicode MS" w:hAnsi="Roma Neue" w:cs="Arial"/>
                <w:bCs/>
                <w:sz w:val="20"/>
                <w:szCs w:val="20"/>
              </w:rPr>
              <w:t>:</w:t>
            </w:r>
          </w:p>
          <w:p w14:paraId="3FFFC31F" w14:textId="1C185183" w:rsidR="00F4556C" w:rsidRPr="00F4556C" w:rsidRDefault="00F4556C" w:rsidP="00F4556C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</w:pPr>
            <w:r>
              <w:rPr>
                <w:rFonts w:ascii="Roma Neue" w:eastAsia="Arial Unicode MS" w:hAnsi="Roma Neue" w:cs="Arial"/>
                <w:sz w:val="20"/>
                <w:szCs w:val="20"/>
              </w:rPr>
              <w:t xml:space="preserve">      </w:t>
            </w:r>
            <w:r w:rsidRPr="00F4556C">
              <w:rPr>
                <w:rFonts w:ascii="Roma Neue" w:eastAsia="Arial Unicode MS" w:hAnsi="Roma Neue" w:cs="Arial"/>
                <w:sz w:val="20"/>
                <w:szCs w:val="20"/>
              </w:rPr>
              <w:t>così come di seguito indicato</w:t>
            </w:r>
            <w:r w:rsidRPr="00F4556C"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  <w:t>[</w:t>
            </w:r>
            <w:r w:rsidRPr="007F6216">
              <w:rPr>
                <w:rFonts w:ascii="Roma Neue" w:eastAsia="Arial Unicode MS" w:hAnsi="Roma Neue" w:cs="Arial"/>
                <w:b/>
                <w:bCs/>
                <w:i/>
                <w:iCs/>
                <w:sz w:val="20"/>
                <w:szCs w:val="20"/>
              </w:rPr>
              <w:t>compilare solo nelle ipotesi b) e c</w:t>
            </w:r>
            <w:r w:rsidRPr="00F4556C"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  <w:t>]</w:t>
            </w:r>
            <w:r w:rsidR="007F6216" w:rsidRPr="002C1D27">
              <w:rPr>
                <w:rFonts w:ascii="Roma Neue" w:eastAsia="Arial Unicode MS" w:hAnsi="Roma Neue" w:cs="Arial"/>
                <w:sz w:val="20"/>
                <w:szCs w:val="20"/>
                <w:vertAlign w:val="superscript"/>
              </w:rPr>
              <w:t xml:space="preserve"> </w:t>
            </w:r>
            <w:r w:rsidR="007F6216" w:rsidRPr="00A74CE5">
              <w:rPr>
                <w:rFonts w:ascii="Roma Neue" w:eastAsia="Arial Unicode MS" w:hAnsi="Roma Neue" w:cs="Arial"/>
                <w:b/>
                <w:bCs/>
                <w:sz w:val="20"/>
                <w:szCs w:val="20"/>
                <w:vertAlign w:val="superscript"/>
              </w:rPr>
              <w:footnoteReference w:id="2"/>
            </w:r>
            <w:r w:rsidR="007F6216">
              <w:rPr>
                <w:rFonts w:ascii="Roma Neue" w:eastAsia="Arial Unicode MS" w:hAnsi="Roma Neue" w:cs="Arial"/>
                <w:i/>
                <w:iCs/>
                <w:sz w:val="20"/>
                <w:szCs w:val="20"/>
              </w:rPr>
              <w:t>:</w:t>
            </w:r>
          </w:p>
          <w:p w14:paraId="295788F6" w14:textId="74E3F4BC" w:rsidR="00F4556C" w:rsidRPr="00A414CB" w:rsidRDefault="00F4556C" w:rsidP="00F4556C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Roma Neue" w:eastAsia="Arial Unicode MS" w:hAnsi="Roma Neue" w:cs="Arial"/>
                <w:sz w:val="20"/>
                <w:szCs w:val="20"/>
              </w:rPr>
              <w:t>1</w:t>
            </w: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)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  <w:r>
              <w:rPr>
                <w:rFonts w:ascii="Roma Neue" w:hAnsi="Roma Neue" w:cs="Arial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hAnsi="Roma Neue" w:cs="Arial"/>
                <w:sz w:val="20"/>
                <w:szCs w:val="20"/>
              </w:rPr>
              <w:t xml:space="preserve"> (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Denominazione / Ragione sociale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F4556C">
              <w:rPr>
                <w:rFonts w:ascii="Roma Neue" w:eastAsia="Arial" w:hAnsi="Roma Neue" w:cs="Arial"/>
                <w:sz w:val="16"/>
                <w:szCs w:val="16"/>
              </w:rPr>
              <w:t>C.F. / P.IVA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Categoria </w:t>
            </w:r>
            <w:r w:rsidR="007F5EA4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SOA 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4556C">
              <w:rPr>
                <w:rFonts w:ascii="Roma Neue" w:hAnsi="Roma Neue" w:cs="Arial"/>
                <w:sz w:val="16"/>
                <w:szCs w:val="16"/>
              </w:rPr>
              <w:instrText xml:space="preserve"> FORMTEXT </w:instrText>
            </w:r>
            <w:r w:rsidRPr="00F4556C">
              <w:rPr>
                <w:rFonts w:ascii="Roma Neue" w:hAnsi="Roma Neue" w:cs="Arial"/>
                <w:sz w:val="16"/>
                <w:szCs w:val="16"/>
              </w:rPr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separate"/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end"/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quota esecuzione</w:t>
            </w:r>
            <w:r w:rsidR="007F6216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%</w:t>
            </w:r>
            <w:r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5AD97EC8" w14:textId="5893D9F1" w:rsidR="00F4556C" w:rsidRDefault="00F4556C" w:rsidP="00F4556C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2)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hAnsi="Roma Neue" w:cs="Arial"/>
                <w:sz w:val="20"/>
                <w:szCs w:val="20"/>
              </w:rPr>
              <w:t xml:space="preserve"> (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Denominazione / Ragione sociale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F4556C">
              <w:rPr>
                <w:rFonts w:ascii="Roma Neue" w:eastAsia="Arial" w:hAnsi="Roma Neue" w:cs="Arial"/>
                <w:sz w:val="16"/>
                <w:szCs w:val="16"/>
              </w:rPr>
              <w:t>C.F. / P.IVA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Categoria</w:t>
            </w:r>
            <w:r w:rsidR="007F5EA4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SOA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4556C">
              <w:rPr>
                <w:rFonts w:ascii="Roma Neue" w:hAnsi="Roma Neue" w:cs="Arial"/>
                <w:sz w:val="16"/>
                <w:szCs w:val="16"/>
              </w:rPr>
              <w:instrText xml:space="preserve"> FORMTEXT </w:instrText>
            </w:r>
            <w:r w:rsidRPr="00F4556C">
              <w:rPr>
                <w:rFonts w:ascii="Roma Neue" w:hAnsi="Roma Neue" w:cs="Arial"/>
                <w:sz w:val="16"/>
                <w:szCs w:val="16"/>
              </w:rPr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separate"/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end"/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quota esecuzione</w:t>
            </w:r>
            <w:r w:rsidR="007F6216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%</w:t>
            </w:r>
            <w:r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4CB70375" w14:textId="7BED25CA" w:rsidR="00F4556C" w:rsidRDefault="00F4556C" w:rsidP="00F4556C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hAnsi="Roma Neue" w:cs="Arial"/>
                <w:sz w:val="20"/>
                <w:szCs w:val="20"/>
              </w:rPr>
            </w:pPr>
            <w:r>
              <w:rPr>
                <w:rFonts w:ascii="Roma Neue" w:hAnsi="Roma Neue" w:cs="Arial"/>
                <w:sz w:val="20"/>
                <w:szCs w:val="20"/>
              </w:rPr>
              <w:t xml:space="preserve">3)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hAnsi="Roma Neue" w:cs="Arial"/>
                <w:sz w:val="20"/>
                <w:szCs w:val="20"/>
              </w:rPr>
              <w:t xml:space="preserve"> (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Denominazione / Ragione sociale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F4556C">
              <w:rPr>
                <w:rFonts w:ascii="Roma Neue" w:eastAsia="Arial" w:hAnsi="Roma Neue" w:cs="Arial"/>
                <w:sz w:val="16"/>
                <w:szCs w:val="16"/>
              </w:rPr>
              <w:t>C.F. / P.IVA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Categoria</w:t>
            </w:r>
            <w:r w:rsidR="007F5EA4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SOA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4556C">
              <w:rPr>
                <w:rFonts w:ascii="Roma Neue" w:hAnsi="Roma Neue" w:cs="Arial"/>
                <w:sz w:val="16"/>
                <w:szCs w:val="16"/>
              </w:rPr>
              <w:instrText xml:space="preserve"> FORMTEXT </w:instrText>
            </w:r>
            <w:r w:rsidRPr="00F4556C">
              <w:rPr>
                <w:rFonts w:ascii="Roma Neue" w:hAnsi="Roma Neue" w:cs="Arial"/>
                <w:sz w:val="16"/>
                <w:szCs w:val="16"/>
              </w:rPr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separate"/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end"/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quota esecuzione</w:t>
            </w:r>
            <w:r w:rsidR="007F6216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%</w:t>
            </w:r>
            <w:r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4DF39DD3" w14:textId="79AC3295" w:rsidR="00F4556C" w:rsidRDefault="00F4556C" w:rsidP="00F4556C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Roma Neue" w:hAnsi="Roma Neue" w:cs="Arial"/>
                <w:sz w:val="20"/>
                <w:szCs w:val="20"/>
              </w:rPr>
              <w:t xml:space="preserve">4)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hAnsi="Roma Neue" w:cs="Arial"/>
                <w:sz w:val="20"/>
                <w:szCs w:val="20"/>
              </w:rPr>
              <w:t xml:space="preserve"> (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Denominazione / Ragione sociale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F4556C">
              <w:rPr>
                <w:rFonts w:ascii="Roma Neue" w:eastAsia="Arial" w:hAnsi="Roma Neue" w:cs="Arial"/>
                <w:sz w:val="16"/>
                <w:szCs w:val="16"/>
              </w:rPr>
              <w:t>C.F. / P.IVA</w:t>
            </w:r>
            <w:r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>Categoria</w:t>
            </w:r>
            <w:r w:rsidR="007F5EA4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SOA</w:t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4556C">
              <w:rPr>
                <w:rFonts w:ascii="Roma Neue" w:hAnsi="Roma Neue" w:cs="Arial"/>
                <w:sz w:val="16"/>
                <w:szCs w:val="16"/>
              </w:rPr>
              <w:instrText xml:space="preserve"> FORMTEXT </w:instrText>
            </w:r>
            <w:r w:rsidRPr="00F4556C">
              <w:rPr>
                <w:rFonts w:ascii="Roma Neue" w:hAnsi="Roma Neue" w:cs="Arial"/>
                <w:sz w:val="16"/>
                <w:szCs w:val="16"/>
              </w:rPr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separate"/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t> </w:t>
            </w:r>
            <w:r w:rsidRPr="00F4556C">
              <w:rPr>
                <w:rFonts w:ascii="Roma Neue" w:hAnsi="Roma Neue" w:cs="Arial"/>
                <w:sz w:val="16"/>
                <w:szCs w:val="16"/>
              </w:rPr>
              <w:fldChar w:fldCharType="end"/>
            </w:r>
            <w:r w:rsidRPr="00F4556C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quota esecuzione</w:t>
            </w:r>
            <w:r w:rsidR="007F6216">
              <w:rPr>
                <w:rFonts w:ascii="Roma Neue" w:eastAsia="Arial" w:hAnsi="Roma Neue" w:cs="Arial"/>
                <w:i/>
                <w:iCs/>
                <w:sz w:val="16"/>
                <w:szCs w:val="16"/>
              </w:rPr>
              <w:t xml:space="preserve"> %</w:t>
            </w:r>
            <w:r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 xml:space="preserve"> 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Pr="00A414CB">
              <w:rPr>
                <w:rFonts w:ascii="Roma Neue" w:hAnsi="Roma Neue" w:cs="Arial"/>
                <w:sz w:val="20"/>
                <w:szCs w:val="20"/>
              </w:rPr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4101C8AF" w14:textId="0BF7DD15" w:rsidR="00104886" w:rsidRPr="00D62E19" w:rsidRDefault="009B101D" w:rsidP="009B101D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M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andatario/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C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apogruppo di:</w:t>
            </w:r>
          </w:p>
          <w:p w14:paraId="7C7CAC59" w14:textId="684A9E70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R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aggruppamento temporaneo ai sensi dell’art. 65, comma 2, lettera e), del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s.m.i.;</w:t>
            </w:r>
          </w:p>
          <w:p w14:paraId="55ECDD2C" w14:textId="3AECDE03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C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onsorzio ordinario ai sensi dell’art. 65, comma 2, lettera f), del D.Lgs. n. 36/2023 e s.m.i.;</w:t>
            </w:r>
          </w:p>
          <w:p w14:paraId="7AEDD126" w14:textId="2E1779DF" w:rsidR="00104886" w:rsidRPr="00D62E19" w:rsidRDefault="009B101D" w:rsidP="009B101D">
            <w:pPr>
              <w:spacing w:after="0" w:line="360" w:lineRule="auto"/>
              <w:ind w:left="2432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107D9BCA" w14:textId="55AB1EA7" w:rsidR="00104886" w:rsidRPr="00D62E19" w:rsidRDefault="009B101D" w:rsidP="009B101D">
            <w:pPr>
              <w:spacing w:after="0" w:line="360" w:lineRule="auto"/>
              <w:ind w:left="2432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da costituire;</w:t>
            </w:r>
          </w:p>
          <w:p w14:paraId="3DCE46F6" w14:textId="54A87858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GEIE;</w:t>
            </w:r>
          </w:p>
          <w:p w14:paraId="2D851626" w14:textId="25EAAF9D" w:rsidR="00104886" w:rsidRPr="00D62E19" w:rsidRDefault="009B101D" w:rsidP="009B101D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M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andante/altra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C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onsorziata di:</w:t>
            </w:r>
          </w:p>
          <w:p w14:paraId="65AF6DEB" w14:textId="0D10FDDD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R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aggruppamento temporaneo ai sensi dell’art. 65, comma 2, lettera e), del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s.m.i.;</w:t>
            </w:r>
          </w:p>
          <w:p w14:paraId="1618C077" w14:textId="7222F878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Roma Neue" w:eastAsia="Arial Unicode MS" w:hAnsi="Roma Neue" w:cs="Arial"/>
                <w:sz w:val="20"/>
                <w:szCs w:val="20"/>
              </w:rPr>
              <w:t>C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onsorzio ordinario ai sensi dell’art. 65, comma 2, lettera f), del </w:t>
            </w:r>
            <w:r w:rsidR="007E5E02" w:rsidRPr="00D62E19">
              <w:rPr>
                <w:rFonts w:ascii="Roma Neue" w:eastAsia="Arial Unicode MS" w:hAnsi="Roma Neue" w:cs="Arial"/>
                <w:sz w:val="20"/>
                <w:szCs w:val="20"/>
              </w:rPr>
              <w:t>D.lgs.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 n. 36/2023 e s.m.i.;</w:t>
            </w:r>
          </w:p>
          <w:p w14:paraId="4E9C64E1" w14:textId="42A318F7" w:rsidR="00104886" w:rsidRPr="00D62E19" w:rsidRDefault="009B101D" w:rsidP="009B101D">
            <w:pPr>
              <w:spacing w:after="0" w:line="360" w:lineRule="auto"/>
              <w:ind w:left="2148" w:hanging="28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60D6E8CC" w14:textId="0601A1DD" w:rsidR="00104886" w:rsidRPr="00D62E19" w:rsidRDefault="009B101D" w:rsidP="009B101D">
            <w:pPr>
              <w:spacing w:after="0" w:line="360" w:lineRule="auto"/>
              <w:ind w:left="2148" w:hanging="28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da costituire;</w:t>
            </w:r>
          </w:p>
          <w:p w14:paraId="2FADCAE1" w14:textId="264542AF" w:rsidR="00104886" w:rsidRPr="00D62E19" w:rsidRDefault="009B101D" w:rsidP="009B101D">
            <w:pPr>
              <w:spacing w:after="0" w:line="360" w:lineRule="auto"/>
              <w:ind w:left="1935" w:hanging="49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GEIE;</w:t>
            </w:r>
          </w:p>
          <w:p w14:paraId="174FB674" w14:textId="77777777" w:rsidR="007562A5" w:rsidRDefault="00104886" w:rsidP="00E97CFE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Gli altri operatori economici facenti parte del RTI/Consorzio/GEIE sono i seguenti: </w:t>
            </w:r>
          </w:p>
          <w:p w14:paraId="394CDB60" w14:textId="721C12FD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1)</w:t>
            </w:r>
            <w:r w:rsidR="007562A5" w:rsidRPr="00FD4CEB">
              <w:rPr>
                <w:rFonts w:ascii="Roma Neue" w:hAnsi="Roma Neue" w:cs="Arial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5488D035" w14:textId="3A116D12" w:rsidR="00104886" w:rsidRPr="00A414CB" w:rsidRDefault="00104886" w:rsidP="007562A5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2)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1FA87565" w14:textId="49921A70" w:rsidR="00104886" w:rsidRPr="00A414CB" w:rsidRDefault="00104886" w:rsidP="009B101D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3)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1CAC6C00" w14:textId="050D1ECC" w:rsidR="00104886" w:rsidRPr="00D62E19" w:rsidRDefault="00104886" w:rsidP="009B101D">
            <w:pPr>
              <w:tabs>
                <w:tab w:val="left" w:pos="6663"/>
              </w:tabs>
              <w:spacing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4)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BE57BC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BE57BC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BE57BC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BE57BC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360BBA3E" w14:textId="5CCA17B9" w:rsidR="00104886" w:rsidRPr="00D62E19" w:rsidRDefault="00B82464" w:rsidP="00B82464">
            <w:pPr>
              <w:spacing w:after="0" w:line="360" w:lineRule="auto"/>
              <w:ind w:left="517" w:hanging="353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Impresa aderente al contratto di rete (rete di imprese, rete di professionisti o rete mista ai sensi dell’art. 12 della l. n. 81/2017) in qualità di:</w:t>
            </w:r>
          </w:p>
          <w:p w14:paraId="7AF49FCE" w14:textId="18441F1D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Organo comune dotato di potere di rappresentanza;</w:t>
            </w:r>
          </w:p>
          <w:p w14:paraId="15A3A663" w14:textId="73AA9DA3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Organo comune privo di potere di rappresentanza;</w:t>
            </w:r>
          </w:p>
          <w:p w14:paraId="4232E3E1" w14:textId="6BAB67B1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altra impresa aderente al contratto di rete.</w:t>
            </w:r>
          </w:p>
          <w:p w14:paraId="355D0641" w14:textId="77777777" w:rsidR="00104886" w:rsidRPr="00D62E19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L’Aggregazione di imprese di rete rientra nella seguente ipotesi prevista dalla Lettera di invito:</w:t>
            </w:r>
          </w:p>
          <w:p w14:paraId="4CC5CB72" w14:textId="4DB365CC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art. 4, lettera a) della Lettera di invito;</w:t>
            </w:r>
          </w:p>
          <w:p w14:paraId="5B1ABA77" w14:textId="3889D2DE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art. 4, lettera b) della Lettera di invito;</w:t>
            </w:r>
          </w:p>
          <w:p w14:paraId="2B705035" w14:textId="2749416D" w:rsidR="00104886" w:rsidRPr="00D62E19" w:rsidRDefault="00B82464" w:rsidP="00B82464">
            <w:pPr>
              <w:spacing w:after="0" w:line="360" w:lineRule="auto"/>
              <w:ind w:left="1368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art. 4, lettera c) della Lettera di invito;</w:t>
            </w:r>
          </w:p>
          <w:p w14:paraId="0EC1C717" w14:textId="77777777" w:rsidR="00104886" w:rsidRPr="00D62E19" w:rsidRDefault="00104886" w:rsidP="00E97CFE">
            <w:pPr>
              <w:spacing w:line="360" w:lineRule="auto"/>
              <w:ind w:left="207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e partecipa nella forma del RTI:</w:t>
            </w:r>
          </w:p>
          <w:p w14:paraId="3AFF7BEC" w14:textId="1974AE46" w:rsidR="00104886" w:rsidRPr="00D62E19" w:rsidRDefault="00B82464" w:rsidP="00B82464">
            <w:pPr>
              <w:tabs>
                <w:tab w:val="left" w:pos="3211"/>
              </w:tabs>
              <w:spacing w:after="0" w:line="360" w:lineRule="auto"/>
              <w:ind w:left="264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costituito;</w:t>
            </w:r>
          </w:p>
          <w:p w14:paraId="7641D9E8" w14:textId="5A60BAD4" w:rsidR="00104886" w:rsidRPr="00D62E19" w:rsidRDefault="00B82464" w:rsidP="00B82464">
            <w:pPr>
              <w:tabs>
                <w:tab w:val="left" w:pos="3211"/>
              </w:tabs>
              <w:spacing w:after="0" w:line="360" w:lineRule="auto"/>
              <w:ind w:left="2644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104886" w:rsidRPr="00D62E19">
              <w:rPr>
                <w:rFonts w:ascii="Roma Neue" w:eastAsia="Arial Unicode MS" w:hAnsi="Roma Neue" w:cs="Arial"/>
                <w:sz w:val="20"/>
                <w:szCs w:val="20"/>
              </w:rPr>
              <w:t>da costituire.</w:t>
            </w:r>
          </w:p>
          <w:p w14:paraId="57519CEE" w14:textId="77777777" w:rsidR="00104886" w:rsidRPr="00D62E19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Gli altri operatori economici facenti parte dell’Aggregazione di imprese di rete sono i seguenti: </w:t>
            </w:r>
          </w:p>
          <w:p w14:paraId="70FE35D8" w14:textId="3F946A87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1)</w:t>
            </w:r>
            <w:r w:rsidR="007562A5" w:rsidRPr="00FD4CEB">
              <w:rPr>
                <w:rFonts w:ascii="Roma Neue" w:hAnsi="Roma Neue" w:cs="Arial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1460AE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1460AE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63648213" w14:textId="6F1CD140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2)</w:t>
            </w:r>
            <w:r w:rsidR="007562A5" w:rsidRPr="00A414CB"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1460AE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1460AE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21DEEE3E" w14:textId="00343D35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3)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1460AE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1460AE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</w:p>
          <w:p w14:paraId="0066841D" w14:textId="38C532A2" w:rsidR="00104886" w:rsidRPr="00A414CB" w:rsidRDefault="00104886" w:rsidP="00E97CFE">
            <w:pPr>
              <w:tabs>
                <w:tab w:val="left" w:pos="6663"/>
              </w:tabs>
              <w:spacing w:line="360" w:lineRule="auto"/>
              <w:ind w:left="51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A414CB">
              <w:rPr>
                <w:rFonts w:ascii="Roma Neue" w:eastAsia="Arial Unicode MS" w:hAnsi="Roma Neue" w:cs="Arial"/>
                <w:sz w:val="20"/>
                <w:szCs w:val="20"/>
              </w:rPr>
              <w:t>4)</w:t>
            </w:r>
            <w:r w:rsidR="007562A5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  <w:r w:rsidR="003C750E" w:rsidRPr="00A414CB">
              <w:rPr>
                <w:rFonts w:ascii="Roma Neue" w:hAnsi="Roma Neue" w:cs="Arial"/>
                <w:sz w:val="20"/>
                <w:szCs w:val="20"/>
              </w:rPr>
              <w:t xml:space="preserve">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(</w:t>
            </w:r>
            <w:r w:rsidR="001460AE" w:rsidRPr="00A414CB">
              <w:rPr>
                <w:rFonts w:ascii="Roma Neue" w:eastAsia="Arial" w:hAnsi="Roma Neue" w:cs="Arial"/>
                <w:i/>
                <w:iCs/>
                <w:sz w:val="20"/>
                <w:szCs w:val="20"/>
              </w:rPr>
              <w:t>Denominazione / Ragione sociale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>)</w:t>
            </w:r>
            <w:r w:rsidR="001460AE" w:rsidRPr="00A414CB">
              <w:rPr>
                <w:rFonts w:ascii="Roma Neue" w:eastAsia="Arial Unicode MS" w:hAnsi="Roma Neue" w:cs="Arial"/>
                <w:sz w:val="20"/>
                <w:szCs w:val="20"/>
              </w:rPr>
              <w:t>;</w:t>
            </w:r>
            <w:r w:rsidR="001460AE" w:rsidRPr="00A414CB">
              <w:rPr>
                <w:rFonts w:ascii="Roma Neue" w:eastAsia="Arial" w:hAnsi="Roma Neue" w:cs="Arial"/>
                <w:sz w:val="20"/>
                <w:szCs w:val="20"/>
              </w:rPr>
              <w:t xml:space="preserve"> C.F. / P.IVA 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instrText xml:space="preserve"> FORMTEXT </w:instrTex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separate"/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t> </w:t>
            </w:r>
            <w:r w:rsidR="001460AE" w:rsidRPr="00A414CB">
              <w:rPr>
                <w:rFonts w:ascii="Roma Neue" w:hAnsi="Roma Neue" w:cs="Arial"/>
                <w:sz w:val="20"/>
                <w:szCs w:val="20"/>
              </w:rPr>
              <w:fldChar w:fldCharType="end"/>
            </w:r>
          </w:p>
          <w:p w14:paraId="730C8F5D" w14:textId="2C040928" w:rsidR="00104886" w:rsidRPr="00D62E19" w:rsidRDefault="00104886" w:rsidP="00E97CFE">
            <w:pPr>
              <w:numPr>
                <w:ilvl w:val="0"/>
                <w:numId w:val="3"/>
              </w:numPr>
              <w:spacing w:after="0" w:line="360" w:lineRule="auto"/>
              <w:ind w:left="659" w:hanging="567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 xml:space="preserve">Operatore economico stabilito in Stati diversi dall’Italia </w:t>
            </w:r>
            <w:r w:rsidRPr="00D62E19">
              <w:rPr>
                <w:rFonts w:ascii="Roma Neue" w:eastAsia="Arial Unicode MS" w:hAnsi="Roma Neue" w:cs="Arial"/>
                <w:i/>
                <w:sz w:val="20"/>
                <w:szCs w:val="20"/>
              </w:rPr>
              <w:t>(fornire specificazioni</w:t>
            </w:r>
            <w:r w:rsidR="007562A5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7562A5" w:rsidRPr="00FD4CEB">
              <w:rPr>
                <w:rFonts w:ascii="Roma Neue" w:hAnsi="Roma Neue" w:cs="Arial"/>
              </w:rPr>
              <w:instrText xml:space="preserve"> FORMTEXT </w:instrText>
            </w:r>
            <w:r w:rsidR="007562A5" w:rsidRPr="00FD4CEB">
              <w:rPr>
                <w:rFonts w:ascii="Roma Neue" w:hAnsi="Roma Neue" w:cs="Arial"/>
              </w:rPr>
            </w:r>
            <w:r w:rsidR="007562A5" w:rsidRPr="00FD4CEB">
              <w:rPr>
                <w:rFonts w:ascii="Roma Neue" w:hAnsi="Roma Neue" w:cs="Arial"/>
              </w:rPr>
              <w:fldChar w:fldCharType="separate"/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fldChar w:fldCharType="end"/>
            </w:r>
            <w:r w:rsidR="007562A5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7562A5" w:rsidRPr="00FD4CEB">
              <w:rPr>
                <w:rFonts w:ascii="Roma Neue" w:hAnsi="Roma Neue" w:cs="Arial"/>
              </w:rPr>
              <w:instrText xml:space="preserve"> FORMTEXT </w:instrText>
            </w:r>
            <w:r w:rsidR="007562A5" w:rsidRPr="00FD4CEB">
              <w:rPr>
                <w:rFonts w:ascii="Roma Neue" w:hAnsi="Roma Neue" w:cs="Arial"/>
              </w:rPr>
            </w:r>
            <w:r w:rsidR="007562A5" w:rsidRPr="00FD4CEB">
              <w:rPr>
                <w:rFonts w:ascii="Roma Neue" w:hAnsi="Roma Neue" w:cs="Arial"/>
              </w:rPr>
              <w:fldChar w:fldCharType="separate"/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fldChar w:fldCharType="end"/>
            </w:r>
            <w:r w:rsidRPr="00D62E19">
              <w:rPr>
                <w:rFonts w:ascii="Roma Neue" w:eastAsia="Arial Unicode MS" w:hAnsi="Roma Neue" w:cs="Arial"/>
                <w:i/>
                <w:sz w:val="20"/>
                <w:szCs w:val="20"/>
              </w:rPr>
              <w:t>)</w:t>
            </w:r>
          </w:p>
          <w:p w14:paraId="43E4E995" w14:textId="656364CB" w:rsidR="00104886" w:rsidRPr="00D62E19" w:rsidRDefault="00104886" w:rsidP="00E97CFE">
            <w:pPr>
              <w:numPr>
                <w:ilvl w:val="0"/>
                <w:numId w:val="3"/>
              </w:numPr>
              <w:spacing w:after="0" w:line="360" w:lineRule="auto"/>
              <w:ind w:left="517" w:hanging="425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</w:rPr>
            </w:pPr>
            <w:r w:rsidRPr="00D62E19">
              <w:rPr>
                <w:rFonts w:ascii="Roma Neue" w:eastAsia="Arial Unicode MS" w:hAnsi="Roma Neue" w:cs="Arial"/>
                <w:sz w:val="20"/>
                <w:szCs w:val="20"/>
              </w:rPr>
              <w:t>ALTRO</w:t>
            </w:r>
            <w:r w:rsidR="007562A5">
              <w:rPr>
                <w:rFonts w:ascii="Roma Neue" w:eastAsia="Arial Unicode MS" w:hAnsi="Roma Neue" w:cs="Arial"/>
                <w:sz w:val="20"/>
                <w:szCs w:val="20"/>
              </w:rPr>
              <w:t xml:space="preserve"> </w:t>
            </w:r>
            <w:r w:rsidR="007562A5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7562A5" w:rsidRPr="00FD4CEB">
              <w:rPr>
                <w:rFonts w:ascii="Roma Neue" w:hAnsi="Roma Neue" w:cs="Arial"/>
              </w:rPr>
              <w:instrText xml:space="preserve"> FORMTEXT </w:instrText>
            </w:r>
            <w:r w:rsidR="007562A5" w:rsidRPr="00FD4CEB">
              <w:rPr>
                <w:rFonts w:ascii="Roma Neue" w:hAnsi="Roma Neue" w:cs="Arial"/>
              </w:rPr>
            </w:r>
            <w:r w:rsidR="007562A5" w:rsidRPr="00FD4CEB">
              <w:rPr>
                <w:rFonts w:ascii="Roma Neue" w:hAnsi="Roma Neue" w:cs="Arial"/>
              </w:rPr>
              <w:fldChar w:fldCharType="separate"/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fldChar w:fldCharType="end"/>
            </w:r>
            <w:r w:rsidR="007562A5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7562A5" w:rsidRPr="00FD4CEB">
              <w:rPr>
                <w:rFonts w:ascii="Roma Neue" w:hAnsi="Roma Neue" w:cs="Arial"/>
              </w:rPr>
              <w:instrText xml:space="preserve"> FORMTEXT </w:instrText>
            </w:r>
            <w:r w:rsidR="007562A5" w:rsidRPr="00FD4CEB">
              <w:rPr>
                <w:rFonts w:ascii="Roma Neue" w:hAnsi="Roma Neue" w:cs="Arial"/>
              </w:rPr>
            </w:r>
            <w:r w:rsidR="007562A5" w:rsidRPr="00FD4CEB">
              <w:rPr>
                <w:rFonts w:ascii="Roma Neue" w:hAnsi="Roma Neue" w:cs="Arial"/>
              </w:rPr>
              <w:fldChar w:fldCharType="separate"/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t> </w:t>
            </w:r>
            <w:r w:rsidR="007562A5" w:rsidRPr="00FD4CEB">
              <w:rPr>
                <w:rFonts w:ascii="Roma Neue" w:hAnsi="Roma Neue" w:cs="Arial"/>
              </w:rPr>
              <w:fldChar w:fldCharType="end"/>
            </w:r>
          </w:p>
        </w:tc>
      </w:tr>
    </w:tbl>
    <w:p w14:paraId="3FFA7275" w14:textId="694875BA" w:rsidR="00CC5C38" w:rsidRPr="001D0C3B" w:rsidRDefault="00CC5C38" w:rsidP="00AD6A16">
      <w:pPr>
        <w:spacing w:line="360" w:lineRule="auto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</w:p>
    <w:p w14:paraId="72CB5E6B" w14:textId="00ABCB85" w:rsidR="0059484D" w:rsidRPr="001D0C3B" w:rsidRDefault="0059484D" w:rsidP="00AD6A16">
      <w:pPr>
        <w:spacing w:line="360" w:lineRule="auto"/>
        <w:contextualSpacing/>
        <w:jc w:val="both"/>
        <w:rPr>
          <w:rFonts w:ascii="Roma Neue" w:hAnsi="Roma Neue" w:cs="Arial"/>
          <w:b/>
          <w:sz w:val="20"/>
          <w:szCs w:val="20"/>
        </w:rPr>
      </w:pPr>
      <w:r w:rsidRPr="001D0C3B">
        <w:rPr>
          <w:rFonts w:ascii="Roma Neue" w:hAnsi="Roma Neue" w:cs="Arial"/>
          <w:b/>
          <w:sz w:val="20"/>
          <w:szCs w:val="20"/>
        </w:rPr>
        <w:t xml:space="preserve">Il sottoscritto, inoltre, </w:t>
      </w:r>
      <w:r w:rsidR="002D48F2" w:rsidRPr="002D48F2">
        <w:rPr>
          <w:rFonts w:ascii="Roma Neue" w:hAnsi="Roma Neue" w:cs="Arial"/>
          <w:b/>
          <w:sz w:val="20"/>
          <w:szCs w:val="20"/>
        </w:rPr>
        <w:t>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materia.</w:t>
      </w:r>
    </w:p>
    <w:p w14:paraId="59AE99B8" w14:textId="7173448F" w:rsidR="0059484D" w:rsidRPr="001D0C3B" w:rsidRDefault="0059484D" w:rsidP="00AD6A16">
      <w:pPr>
        <w:pStyle w:val="Paragrafoelenco"/>
        <w:spacing w:before="60" w:afterLines="60" w:after="144" w:line="360" w:lineRule="auto"/>
        <w:ind w:left="426"/>
        <w:contextualSpacing/>
        <w:jc w:val="center"/>
        <w:rPr>
          <w:rFonts w:ascii="Roma Neue" w:hAnsi="Roma Neue" w:cs="Arial"/>
          <w:b/>
          <w:bCs/>
          <w:sz w:val="20"/>
          <w:szCs w:val="20"/>
        </w:rPr>
      </w:pPr>
      <w:r w:rsidRPr="001D0C3B">
        <w:rPr>
          <w:rFonts w:ascii="Roma Neue" w:hAnsi="Roma Neue" w:cs="Arial"/>
          <w:b/>
          <w:bCs/>
          <w:sz w:val="20"/>
          <w:szCs w:val="20"/>
        </w:rPr>
        <w:t>D I C H I A R A</w:t>
      </w:r>
    </w:p>
    <w:p w14:paraId="3E9B3C0E" w14:textId="47252C25" w:rsidR="00F93E07" w:rsidRDefault="00F93E07" w:rsidP="00894F28">
      <w:pPr>
        <w:pStyle w:val="Paragrafoelenco"/>
        <w:numPr>
          <w:ilvl w:val="0"/>
          <w:numId w:val="4"/>
        </w:numPr>
        <w:tabs>
          <w:tab w:val="left" w:pos="851"/>
        </w:tabs>
        <w:spacing w:afterLines="70" w:after="168" w:line="360" w:lineRule="auto"/>
        <w:ind w:left="426" w:hanging="284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Roma Neue" w:hAnsi="Roma Neue" w:cs="Arial"/>
          <w:b/>
          <w:sz w:val="20"/>
          <w:szCs w:val="20"/>
        </w:rPr>
        <w:instrText xml:space="preserve"> FORMCHECKBOX </w:instrText>
      </w:r>
      <w:r>
        <w:rPr>
          <w:rFonts w:ascii="Roma Neue" w:hAnsi="Roma Neue" w:cs="Arial"/>
          <w:b/>
          <w:sz w:val="20"/>
          <w:szCs w:val="20"/>
        </w:rPr>
      </w:r>
      <w:r>
        <w:rPr>
          <w:rFonts w:ascii="Roma Neue" w:hAnsi="Roma Neue" w:cs="Arial"/>
          <w:b/>
          <w:sz w:val="20"/>
          <w:szCs w:val="20"/>
        </w:rPr>
        <w:fldChar w:fldCharType="separate"/>
      </w:r>
      <w:r>
        <w:rPr>
          <w:rFonts w:ascii="Roma Neue" w:hAnsi="Roma Neue" w:cs="Arial"/>
          <w:b/>
          <w:sz w:val="20"/>
          <w:szCs w:val="20"/>
        </w:rPr>
        <w:fldChar w:fldCharType="end"/>
      </w:r>
      <w:r>
        <w:rPr>
          <w:rFonts w:ascii="Roma Neue" w:hAnsi="Roma Neue" w:cs="Arial"/>
          <w:sz w:val="20"/>
          <w:szCs w:val="20"/>
        </w:rPr>
        <w:t xml:space="preserve"> di non</w:t>
      </w:r>
      <w:r w:rsidR="006C37E0" w:rsidRPr="00B6638A">
        <w:rPr>
          <w:rFonts w:ascii="Roma Neue" w:hAnsi="Roma Neue" w:cs="Arial"/>
          <w:sz w:val="20"/>
          <w:szCs w:val="20"/>
        </w:rPr>
        <w:t xml:space="preserve"> partecipa</w:t>
      </w:r>
      <w:r>
        <w:rPr>
          <w:rFonts w:ascii="Roma Neue" w:hAnsi="Roma Neue" w:cs="Arial"/>
          <w:sz w:val="20"/>
          <w:szCs w:val="20"/>
        </w:rPr>
        <w:t>re</w:t>
      </w:r>
      <w:r w:rsidR="006C37E0" w:rsidRPr="00B6638A">
        <w:rPr>
          <w:rFonts w:ascii="Roma Neue" w:hAnsi="Roma Neue" w:cs="Arial"/>
          <w:sz w:val="20"/>
          <w:szCs w:val="20"/>
        </w:rPr>
        <w:t xml:space="preserve"> alla </w:t>
      </w:r>
      <w:r>
        <w:rPr>
          <w:rFonts w:ascii="Roma Neue" w:hAnsi="Roma Neue" w:cs="Arial"/>
          <w:sz w:val="20"/>
          <w:szCs w:val="20"/>
        </w:rPr>
        <w:t>presente</w:t>
      </w:r>
      <w:r w:rsidR="006C37E0" w:rsidRPr="00B6638A">
        <w:rPr>
          <w:rFonts w:ascii="Roma Neue" w:hAnsi="Roma Neue" w:cs="Arial"/>
          <w:sz w:val="20"/>
          <w:szCs w:val="20"/>
        </w:rPr>
        <w:t xml:space="preserve"> gara contemporaneamente in forme diverse (individuale e associata; in più forme associate; in forma singola e quale consorziato esecutore di un consorzio</w:t>
      </w:r>
      <w:proofErr w:type="gramStart"/>
      <w:r w:rsidR="006C37E0" w:rsidRPr="00B6638A">
        <w:rPr>
          <w:rFonts w:ascii="Roma Neue" w:hAnsi="Roma Neue" w:cs="Arial"/>
          <w:sz w:val="20"/>
          <w:szCs w:val="20"/>
        </w:rPr>
        <w:t xml:space="preserve">) </w:t>
      </w:r>
      <w:r>
        <w:rPr>
          <w:rFonts w:ascii="Roma Neue" w:hAnsi="Roma Neue" w:cs="Arial"/>
          <w:sz w:val="20"/>
          <w:szCs w:val="20"/>
        </w:rPr>
        <w:t>;</w:t>
      </w:r>
      <w:proofErr w:type="gramEnd"/>
    </w:p>
    <w:p w14:paraId="2F61F424" w14:textId="38339224" w:rsidR="00F93E07" w:rsidRDefault="00F93E07" w:rsidP="00894F28">
      <w:pPr>
        <w:pStyle w:val="Paragrafoelenco"/>
        <w:spacing w:afterLines="70" w:after="168" w:line="360" w:lineRule="auto"/>
        <w:ind w:left="284" w:firstLine="142"/>
        <w:contextualSpacing/>
        <w:jc w:val="both"/>
        <w:rPr>
          <w:rFonts w:ascii="Roma Neue" w:hAnsi="Roma Neue" w:cs="Arial"/>
          <w:sz w:val="20"/>
          <w:szCs w:val="20"/>
        </w:rPr>
      </w:pPr>
      <w:r w:rsidRPr="00F93E07">
        <w:rPr>
          <w:rFonts w:ascii="Roma Neue" w:hAnsi="Roma Neue" w:cs="Arial"/>
          <w:b/>
          <w:bCs/>
          <w:i/>
          <w:iCs/>
          <w:sz w:val="20"/>
          <w:szCs w:val="20"/>
        </w:rPr>
        <w:t xml:space="preserve">o, in </w:t>
      </w:r>
      <w:r w:rsidR="00894F28" w:rsidRPr="00F93E07">
        <w:rPr>
          <w:rFonts w:ascii="Roma Neue" w:hAnsi="Roma Neue" w:cs="Arial"/>
          <w:b/>
          <w:bCs/>
          <w:i/>
          <w:iCs/>
          <w:sz w:val="20"/>
          <w:szCs w:val="20"/>
        </w:rPr>
        <w:t>alternativa</w:t>
      </w:r>
      <w:r w:rsidR="00894F28">
        <w:rPr>
          <w:rFonts w:ascii="Roma Neue" w:hAnsi="Roma Neue" w:cs="Arial"/>
          <w:b/>
          <w:bCs/>
          <w:i/>
          <w:iCs/>
          <w:sz w:val="20"/>
          <w:szCs w:val="20"/>
        </w:rPr>
        <w:t>,</w:t>
      </w:r>
    </w:p>
    <w:p w14:paraId="711C618F" w14:textId="79CB71FF" w:rsidR="00A32097" w:rsidRPr="007C67E9" w:rsidRDefault="00F93E07" w:rsidP="007C67E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Roma Neue" w:hAnsi="Roma Neue" w:cs="Arial"/>
          <w:b/>
          <w:sz w:val="20"/>
          <w:szCs w:val="20"/>
        </w:rPr>
        <w:instrText xml:space="preserve"> FORMCHECKBOX </w:instrText>
      </w:r>
      <w:r>
        <w:rPr>
          <w:rFonts w:ascii="Roma Neue" w:hAnsi="Roma Neue" w:cs="Arial"/>
          <w:b/>
          <w:sz w:val="20"/>
          <w:szCs w:val="20"/>
        </w:rPr>
      </w:r>
      <w:r>
        <w:rPr>
          <w:rFonts w:ascii="Roma Neue" w:hAnsi="Roma Neue" w:cs="Arial"/>
          <w:b/>
          <w:sz w:val="20"/>
          <w:szCs w:val="20"/>
        </w:rPr>
        <w:fldChar w:fldCharType="separate"/>
      </w:r>
      <w:r>
        <w:rPr>
          <w:rFonts w:ascii="Roma Neue" w:hAnsi="Roma Neue" w:cs="Arial"/>
          <w:b/>
          <w:sz w:val="20"/>
          <w:szCs w:val="20"/>
        </w:rPr>
        <w:fldChar w:fldCharType="end"/>
      </w:r>
      <w:r>
        <w:rPr>
          <w:rFonts w:ascii="Roma Neue" w:hAnsi="Roma Neue" w:cs="Arial"/>
          <w:sz w:val="20"/>
          <w:szCs w:val="20"/>
        </w:rPr>
        <w:t xml:space="preserve"> </w:t>
      </w:r>
      <w:r w:rsidR="006C37E0" w:rsidRPr="00B6638A">
        <w:rPr>
          <w:rFonts w:ascii="Roma Neue" w:hAnsi="Roma Neue" w:cs="Arial"/>
          <w:sz w:val="20"/>
          <w:szCs w:val="20"/>
        </w:rPr>
        <w:t>di partecipare</w:t>
      </w:r>
      <w:r w:rsidRPr="00F93E07">
        <w:rPr>
          <w:rFonts w:ascii="Roma Neue" w:hAnsi="Roma Neue" w:cs="Arial"/>
          <w:sz w:val="20"/>
          <w:szCs w:val="20"/>
        </w:rPr>
        <w:t xml:space="preserve"> </w:t>
      </w:r>
      <w:r w:rsidRPr="00B6638A">
        <w:rPr>
          <w:rFonts w:ascii="Roma Neue" w:hAnsi="Roma Neue" w:cs="Arial"/>
          <w:sz w:val="20"/>
          <w:szCs w:val="20"/>
        </w:rPr>
        <w:t xml:space="preserve">alla </w:t>
      </w:r>
      <w:r>
        <w:rPr>
          <w:rFonts w:ascii="Roma Neue" w:hAnsi="Roma Neue" w:cs="Arial"/>
          <w:sz w:val="20"/>
          <w:szCs w:val="20"/>
        </w:rPr>
        <w:t>presente</w:t>
      </w:r>
      <w:r w:rsidRPr="00B6638A">
        <w:rPr>
          <w:rFonts w:ascii="Roma Neue" w:hAnsi="Roma Neue" w:cs="Arial"/>
          <w:sz w:val="20"/>
          <w:szCs w:val="20"/>
        </w:rPr>
        <w:t xml:space="preserve"> gara</w:t>
      </w:r>
      <w:r w:rsidR="006C37E0" w:rsidRPr="00B6638A">
        <w:rPr>
          <w:rFonts w:ascii="Roma Neue" w:hAnsi="Roma Neue" w:cs="Arial"/>
          <w:sz w:val="20"/>
          <w:szCs w:val="20"/>
        </w:rPr>
        <w:t xml:space="preserve"> in più di una forma</w:t>
      </w:r>
      <w:r w:rsidR="00B04C54" w:rsidRPr="00B04C54">
        <w:rPr>
          <w:rFonts w:ascii="Roma Neue" w:hAnsi="Roma Neue" w:cs="Arial"/>
          <w:sz w:val="20"/>
          <w:szCs w:val="20"/>
        </w:rPr>
        <w:t xml:space="preserve"> </w:t>
      </w:r>
      <w:r w:rsidR="007562A5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7562A5" w:rsidRPr="00FD4CEB">
        <w:rPr>
          <w:rFonts w:ascii="Roma Neue" w:hAnsi="Roma Neue" w:cs="Arial"/>
        </w:rPr>
        <w:instrText xml:space="preserve"> FORMTEXT </w:instrText>
      </w:r>
      <w:r w:rsidR="007562A5" w:rsidRPr="00FD4CEB">
        <w:rPr>
          <w:rFonts w:ascii="Roma Neue" w:hAnsi="Roma Neue" w:cs="Arial"/>
        </w:rPr>
      </w:r>
      <w:r w:rsidR="007562A5" w:rsidRPr="00FD4CEB">
        <w:rPr>
          <w:rFonts w:ascii="Roma Neue" w:hAnsi="Roma Neue" w:cs="Arial"/>
        </w:rPr>
        <w:fldChar w:fldCharType="separate"/>
      </w:r>
      <w:r w:rsidR="007562A5" w:rsidRPr="00FD4CEB">
        <w:rPr>
          <w:rFonts w:ascii="Roma Neue" w:hAnsi="Roma Neue" w:cs="Arial"/>
        </w:rPr>
        <w:t> </w:t>
      </w:r>
      <w:r w:rsidR="007562A5" w:rsidRPr="00FD4CEB">
        <w:rPr>
          <w:rFonts w:ascii="Roma Neue" w:hAnsi="Roma Neue" w:cs="Arial"/>
        </w:rPr>
        <w:t> </w:t>
      </w:r>
      <w:r w:rsidR="007562A5" w:rsidRPr="00FD4CEB">
        <w:rPr>
          <w:rFonts w:ascii="Roma Neue" w:hAnsi="Roma Neue" w:cs="Arial"/>
        </w:rPr>
        <w:t> </w:t>
      </w:r>
      <w:r w:rsidR="007562A5" w:rsidRPr="00FD4CEB">
        <w:rPr>
          <w:rFonts w:ascii="Roma Neue" w:hAnsi="Roma Neue" w:cs="Arial"/>
        </w:rPr>
        <w:t> </w:t>
      </w:r>
      <w:r w:rsidR="007562A5" w:rsidRPr="00FD4CEB">
        <w:rPr>
          <w:rFonts w:ascii="Roma Neue" w:hAnsi="Roma Neue" w:cs="Arial"/>
        </w:rPr>
        <w:t> </w:t>
      </w:r>
      <w:r w:rsidR="007562A5" w:rsidRPr="00FD4CEB">
        <w:rPr>
          <w:rFonts w:ascii="Roma Neue" w:hAnsi="Roma Neue" w:cs="Arial"/>
        </w:rPr>
        <w:fldChar w:fldCharType="end"/>
      </w:r>
      <w:r w:rsidR="00B04C54" w:rsidRPr="00B04C54">
        <w:rPr>
          <w:rFonts w:ascii="Roma Neue" w:hAnsi="Roma Neue" w:cs="Arial"/>
          <w:sz w:val="20"/>
          <w:szCs w:val="20"/>
        </w:rPr>
        <w:t xml:space="preserve"> &lt;</w:t>
      </w:r>
      <w:r w:rsidR="00B04C54" w:rsidRPr="00B04C54">
        <w:rPr>
          <w:rFonts w:ascii="Roma Neue" w:hAnsi="Roma Neue" w:cs="Arial"/>
          <w:i/>
          <w:sz w:val="20"/>
          <w:szCs w:val="20"/>
        </w:rPr>
        <w:t>indicare quali</w:t>
      </w:r>
      <w:r w:rsidR="00B04C54" w:rsidRPr="00B04C54">
        <w:rPr>
          <w:rFonts w:ascii="Roma Neue" w:hAnsi="Roma Neue" w:cs="Arial"/>
          <w:sz w:val="20"/>
          <w:szCs w:val="20"/>
        </w:rPr>
        <w:t>&gt;</w:t>
      </w:r>
      <w:r w:rsidR="006C37E0" w:rsidRPr="00B6638A">
        <w:rPr>
          <w:rFonts w:ascii="Roma Neue" w:hAnsi="Roma Neue" w:cs="Arial"/>
          <w:sz w:val="20"/>
          <w:szCs w:val="20"/>
        </w:rPr>
        <w:t xml:space="preserve">, allegando la documentazione </w:t>
      </w:r>
      <w:r w:rsidR="00B04C54">
        <w:rPr>
          <w:rFonts w:ascii="Roma Neue" w:hAnsi="Roma Neue" w:cs="Arial"/>
          <w:sz w:val="20"/>
          <w:szCs w:val="20"/>
        </w:rPr>
        <w:t>atta a dimostrare</w:t>
      </w:r>
      <w:r w:rsidR="006C37E0" w:rsidRPr="00B6638A">
        <w:rPr>
          <w:rFonts w:ascii="Roma Neue" w:hAnsi="Roma Neue" w:cs="Arial"/>
          <w:sz w:val="20"/>
          <w:szCs w:val="20"/>
        </w:rPr>
        <w:t xml:space="preserve"> che la circostanza non ha influito sulla gara, né è idonea a incidere sulla capacità di rispettare gli obblighi contrattuali;</w:t>
      </w:r>
    </w:p>
    <w:p w14:paraId="155061B2" w14:textId="4CA57C88" w:rsidR="006C7827" w:rsidRPr="001D0C3B" w:rsidRDefault="007973EC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aver preso piena conoscenza e di accettare, senza condizione o riserva alcuna, tutte le norme e disposizioni contenute nella documentazione di gara (ivi comprese tutte le risposte agli eventuali chiarimenti richiesti dagli operatori economici concorrenti e le eventuali rettifiche alla documentazione di gara resi disponibili mediante la </w:t>
      </w:r>
      <w:r w:rsidR="009B7450">
        <w:rPr>
          <w:rFonts w:ascii="Roma Neue" w:hAnsi="Roma Neue" w:cs="Arial"/>
          <w:sz w:val="20"/>
          <w:szCs w:val="20"/>
        </w:rPr>
        <w:t>P</w:t>
      </w:r>
      <w:r w:rsidRPr="001D0C3B">
        <w:rPr>
          <w:rFonts w:ascii="Roma Neue" w:hAnsi="Roma Neue" w:cs="Arial"/>
          <w:sz w:val="20"/>
          <w:szCs w:val="20"/>
        </w:rPr>
        <w:t>iattaforma);</w:t>
      </w:r>
    </w:p>
    <w:p w14:paraId="2ABC973D" w14:textId="731846D8" w:rsidR="0022488F" w:rsidRDefault="006C7827" w:rsidP="007F3CE6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</w:t>
      </w:r>
      <w:r w:rsidR="00823259">
        <w:rPr>
          <w:rFonts w:ascii="Roma Neue" w:hAnsi="Roma Neue" w:cs="Arial"/>
          <w:sz w:val="20"/>
          <w:szCs w:val="20"/>
        </w:rPr>
        <w:t xml:space="preserve"> a</w:t>
      </w:r>
      <w:r w:rsidR="0022488F">
        <w:rPr>
          <w:rFonts w:ascii="Roma Neue" w:hAnsi="Roma Neue" w:cs="Arial"/>
          <w:sz w:val="20"/>
          <w:szCs w:val="20"/>
        </w:rPr>
        <w:t>:</w:t>
      </w:r>
    </w:p>
    <w:p w14:paraId="0AAF1C30" w14:textId="6A59ED3B" w:rsidR="008B2A6B" w:rsidRPr="007F3CE6" w:rsidRDefault="007F3CE6" w:rsidP="0022488F">
      <w:pPr>
        <w:pStyle w:val="Paragrafoelenco"/>
        <w:numPr>
          <w:ilvl w:val="0"/>
          <w:numId w:val="28"/>
        </w:numPr>
        <w:spacing w:afterLines="70" w:after="168" w:line="360" w:lineRule="auto"/>
        <w:ind w:left="851" w:hanging="425"/>
        <w:contextualSpacing/>
        <w:jc w:val="both"/>
        <w:rPr>
          <w:rFonts w:ascii="Roma Neue" w:hAnsi="Roma Neue" w:cs="Arial"/>
          <w:sz w:val="20"/>
          <w:szCs w:val="20"/>
        </w:rPr>
      </w:pPr>
      <w:r w:rsidRPr="007F3CE6">
        <w:rPr>
          <w:rFonts w:ascii="Roma Neue" w:hAnsi="Roma Neue" w:cs="Arial"/>
          <w:sz w:val="20"/>
          <w:szCs w:val="20"/>
        </w:rPr>
        <w:t>applicare al proprio</w:t>
      </w:r>
      <w:r w:rsidR="0022488F">
        <w:rPr>
          <w:rFonts w:ascii="Roma Neue" w:hAnsi="Roma Neue" w:cs="Arial"/>
          <w:sz w:val="20"/>
          <w:szCs w:val="20"/>
        </w:rPr>
        <w:t xml:space="preserve"> personale </w:t>
      </w:r>
      <w:r w:rsidR="0022488F" w:rsidRPr="007F3CE6">
        <w:rPr>
          <w:rFonts w:ascii="Roma Neue" w:hAnsi="Roma Neue" w:cs="Arial"/>
          <w:sz w:val="20"/>
          <w:szCs w:val="20"/>
        </w:rPr>
        <w:t>impiegato</w:t>
      </w:r>
      <w:r w:rsidR="0022488F" w:rsidRPr="0022488F">
        <w:rPr>
          <w:rFonts w:ascii="Roma Neue" w:hAnsi="Roma Neue" w:cs="Arial"/>
          <w:sz w:val="20"/>
          <w:szCs w:val="20"/>
        </w:rPr>
        <w:t xml:space="preserve"> nell’esecuzione del contratto per tutta la sua durata</w:t>
      </w:r>
      <w:r w:rsidRPr="007F3CE6">
        <w:rPr>
          <w:rFonts w:ascii="Roma Neue" w:hAnsi="Roma Neue" w:cs="Arial"/>
          <w:sz w:val="20"/>
          <w:szCs w:val="20"/>
        </w:rPr>
        <w:t>:</w:t>
      </w:r>
    </w:p>
    <w:p w14:paraId="16CB5D77" w14:textId="3BC36698" w:rsidR="009B7450" w:rsidRPr="001D0C3B" w:rsidRDefault="009B7450" w:rsidP="0022488F">
      <w:pPr>
        <w:pStyle w:val="Paragrafoelenco"/>
        <w:spacing w:afterLines="70" w:after="168" w:line="360" w:lineRule="auto"/>
        <w:ind w:left="569" w:firstLine="282"/>
        <w:contextualSpacing/>
        <w:jc w:val="both"/>
        <w:rPr>
          <w:rFonts w:ascii="Roma Neue" w:hAnsi="Roma Neue" w:cs="Arial"/>
          <w:sz w:val="20"/>
          <w:szCs w:val="20"/>
        </w:rPr>
      </w:pPr>
      <w:r w:rsidRPr="009B7450">
        <w:rPr>
          <w:rFonts w:ascii="Roma Neue" w:hAnsi="Roma Neue" w:cs="Arial"/>
          <w:i/>
          <w:iCs/>
          <w:sz w:val="20"/>
          <w:szCs w:val="20"/>
        </w:rPr>
        <w:lastRenderedPageBreak/>
        <w:t>[</w:t>
      </w:r>
      <w:r w:rsidRPr="00E36D49">
        <w:rPr>
          <w:rFonts w:ascii="Roma Neue" w:hAnsi="Roma Neue" w:cs="Arial"/>
          <w:b/>
          <w:bCs/>
          <w:i/>
          <w:iCs/>
          <w:color w:val="365F91" w:themeColor="accent1" w:themeShade="BF"/>
          <w:sz w:val="20"/>
          <w:szCs w:val="20"/>
        </w:rPr>
        <w:t>Selezionare una delle seguenti opzioni, spuntando la casella</w:t>
      </w:r>
      <w:r w:rsidRPr="009B7450">
        <w:rPr>
          <w:rFonts w:ascii="Roma Neue" w:hAnsi="Roma Neue" w:cs="Arial"/>
          <w:i/>
          <w:iCs/>
          <w:sz w:val="20"/>
          <w:szCs w:val="20"/>
        </w:rPr>
        <w:t>]</w:t>
      </w:r>
      <w:r w:rsidRPr="009B7450">
        <w:rPr>
          <w:rFonts w:ascii="Roma Neue" w:hAnsi="Roma Neue" w:cs="Arial"/>
          <w:sz w:val="20"/>
          <w:szCs w:val="20"/>
        </w:rPr>
        <w:t>:</w:t>
      </w:r>
    </w:p>
    <w:p w14:paraId="3FC88800" w14:textId="5D1A199D" w:rsidR="00524F5D" w:rsidRDefault="007562A5" w:rsidP="007562A5">
      <w:pPr>
        <w:pStyle w:val="Paragrafoelenco"/>
        <w:tabs>
          <w:tab w:val="left" w:pos="851"/>
        </w:tabs>
        <w:spacing w:afterLines="70" w:after="168" w:line="360" w:lineRule="auto"/>
        <w:ind w:left="993" w:hanging="142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6C7827" w:rsidRPr="001D0C3B">
        <w:rPr>
          <w:rFonts w:ascii="Roma Neue" w:hAnsi="Roma Neue" w:cs="Arial"/>
          <w:sz w:val="20"/>
          <w:szCs w:val="20"/>
        </w:rPr>
        <w:t>il CCNL</w:t>
      </w:r>
      <w:r w:rsidR="007F3CE6">
        <w:rPr>
          <w:rFonts w:ascii="Roma Neue" w:hAnsi="Roma Neue" w:cs="Arial"/>
          <w:sz w:val="20"/>
          <w:szCs w:val="20"/>
        </w:rPr>
        <w:t xml:space="preserve"> di settore</w:t>
      </w:r>
      <w:r w:rsidR="006C7827" w:rsidRPr="001D0C3B">
        <w:rPr>
          <w:rFonts w:ascii="Roma Neue" w:hAnsi="Roma Neue" w:cs="Arial"/>
          <w:sz w:val="20"/>
          <w:szCs w:val="20"/>
        </w:rPr>
        <w:t xml:space="preserve"> indicato da</w:t>
      </w:r>
      <w:r w:rsidR="001D0C3B" w:rsidRPr="001D0C3B">
        <w:rPr>
          <w:rFonts w:ascii="Roma Neue" w:hAnsi="Roma Neue" w:cs="Arial"/>
          <w:sz w:val="20"/>
          <w:szCs w:val="20"/>
        </w:rPr>
        <w:t xml:space="preserve"> </w:t>
      </w:r>
      <w:r w:rsidR="006C7827" w:rsidRPr="001D0C3B">
        <w:rPr>
          <w:rFonts w:ascii="Roma Neue" w:hAnsi="Roma Neue" w:cs="Arial"/>
          <w:sz w:val="20"/>
          <w:szCs w:val="20"/>
        </w:rPr>
        <w:t>Sport e Salute nel</w:t>
      </w:r>
      <w:r w:rsidR="004D1212" w:rsidRPr="001D0C3B">
        <w:rPr>
          <w:rFonts w:ascii="Roma Neue" w:hAnsi="Roma Neue" w:cs="Arial"/>
          <w:sz w:val="20"/>
          <w:szCs w:val="20"/>
        </w:rPr>
        <w:t>la Lettera di invito</w:t>
      </w:r>
      <w:r w:rsidR="00EE2559" w:rsidRPr="001D0C3B">
        <w:rPr>
          <w:rFonts w:ascii="Roma Neue" w:hAnsi="Roma Neue" w:cs="Arial"/>
          <w:sz w:val="20"/>
          <w:szCs w:val="20"/>
        </w:rPr>
        <w:t>;</w:t>
      </w:r>
    </w:p>
    <w:p w14:paraId="246E3D2D" w14:textId="0AC6E9CF" w:rsidR="0088701A" w:rsidRPr="0088701A" w:rsidRDefault="007F3CE6" w:rsidP="007F3CE6">
      <w:pPr>
        <w:pStyle w:val="Paragrafoelenco"/>
        <w:tabs>
          <w:tab w:val="left" w:pos="851"/>
        </w:tabs>
        <w:spacing w:afterLines="70" w:after="168" w:line="360" w:lineRule="auto"/>
        <w:ind w:left="993" w:hanging="426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  <w:r>
        <w:rPr>
          <w:rFonts w:ascii="Roma Neue" w:hAnsi="Roma Neue" w:cs="Arial"/>
          <w:b/>
          <w:bCs/>
          <w:i/>
          <w:iCs/>
          <w:sz w:val="20"/>
          <w:szCs w:val="20"/>
        </w:rPr>
        <w:tab/>
      </w:r>
      <w:r>
        <w:rPr>
          <w:rFonts w:ascii="Roma Neue" w:hAnsi="Roma Neue" w:cs="Arial"/>
          <w:b/>
          <w:bCs/>
          <w:i/>
          <w:iCs/>
          <w:sz w:val="20"/>
          <w:szCs w:val="20"/>
        </w:rPr>
        <w:tab/>
      </w:r>
      <w:r w:rsidR="0088701A" w:rsidRPr="0088701A">
        <w:rPr>
          <w:rFonts w:ascii="Roma Neue" w:hAnsi="Roma Neue" w:cs="Arial"/>
          <w:b/>
          <w:bCs/>
          <w:i/>
          <w:iCs/>
          <w:sz w:val="20"/>
          <w:szCs w:val="20"/>
        </w:rPr>
        <w:t>o, in alternativa:</w:t>
      </w:r>
    </w:p>
    <w:p w14:paraId="5C3F98E8" w14:textId="7670EE8F" w:rsidR="00C430FA" w:rsidRDefault="007562A5" w:rsidP="007562A5">
      <w:pPr>
        <w:pStyle w:val="Paragrafoelenco"/>
        <w:tabs>
          <w:tab w:val="left" w:pos="851"/>
        </w:tabs>
        <w:spacing w:afterLines="70" w:after="168" w:line="360" w:lineRule="auto"/>
        <w:ind w:left="993" w:hanging="142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 w:rsidR="007F3CE6">
        <w:rPr>
          <w:rFonts w:ascii="Roma Neue" w:hAnsi="Roma Neue" w:cs="Arial"/>
          <w:sz w:val="20"/>
          <w:szCs w:val="20"/>
        </w:rPr>
        <w:t xml:space="preserve"> </w:t>
      </w:r>
      <w:r w:rsidR="00524F5D" w:rsidRPr="001D0C3B">
        <w:rPr>
          <w:rFonts w:ascii="Roma Neue" w:hAnsi="Roma Neue" w:cs="Arial"/>
          <w:sz w:val="20"/>
          <w:szCs w:val="20"/>
        </w:rPr>
        <w:t>il seguente CCNL, tra quelli indicati nel</w:t>
      </w:r>
      <w:r w:rsidR="00AD6A16" w:rsidRPr="001D0C3B">
        <w:rPr>
          <w:rFonts w:ascii="Roma Neue" w:hAnsi="Roma Neue" w:cs="Arial"/>
          <w:sz w:val="20"/>
          <w:szCs w:val="20"/>
        </w:rPr>
        <w:t>la Lettera di invito</w:t>
      </w:r>
      <w:r w:rsidR="00524F5D" w:rsidRPr="001D0C3B">
        <w:rPr>
          <w:rFonts w:ascii="Roma Neue" w:hAnsi="Roma Neue" w:cs="Arial"/>
          <w:sz w:val="20"/>
          <w:szCs w:val="20"/>
        </w:rPr>
        <w:t>, presunto equivalente</w:t>
      </w:r>
      <w:r w:rsidR="00747E48" w:rsidRPr="00747E48">
        <w:rPr>
          <w:rFonts w:ascii="Roma Neue" w:hAnsi="Roma Neue" w:cs="Arial"/>
          <w:b/>
          <w:bCs/>
          <w:i/>
          <w:iCs/>
          <w:vertAlign w:val="superscript"/>
        </w:rPr>
        <w:footnoteReference w:id="3"/>
      </w:r>
      <w:r w:rsidR="00524F5D" w:rsidRPr="001D0C3B">
        <w:rPr>
          <w:rFonts w:ascii="Roma Neue" w:hAnsi="Roma Neue" w:cs="Arial"/>
          <w:sz w:val="20"/>
          <w:szCs w:val="20"/>
        </w:rPr>
        <w:t xml:space="preserve"> ai sensi dell’art. 3, comma 2, dell’Allegato I.01 al </w:t>
      </w:r>
      <w:r w:rsidR="002F3A4B" w:rsidRPr="001D0C3B">
        <w:rPr>
          <w:rFonts w:ascii="Roma Neue" w:hAnsi="Roma Neue" w:cs="Arial"/>
          <w:sz w:val="20"/>
          <w:szCs w:val="20"/>
        </w:rPr>
        <w:t>D. Lgs</w:t>
      </w:r>
      <w:r w:rsidR="00940BFE" w:rsidRPr="001D0C3B">
        <w:rPr>
          <w:rFonts w:ascii="Roma Neue" w:hAnsi="Roma Neue" w:cs="Arial"/>
          <w:sz w:val="20"/>
          <w:szCs w:val="20"/>
        </w:rPr>
        <w:t>.36/2023 e s.m.i.</w:t>
      </w:r>
      <w:r w:rsidR="00524F5D" w:rsidRPr="001D0C3B">
        <w:rPr>
          <w:rFonts w:ascii="Roma Neue" w:hAnsi="Roma Neue" w:cs="Arial"/>
          <w:sz w:val="20"/>
          <w:szCs w:val="20"/>
        </w:rPr>
        <w:t>, nei limiti di quanto previsto dal comma 1 del medesimo art. 3:</w:t>
      </w:r>
      <w:r w:rsidR="00646CB2" w:rsidRPr="001D0C3B">
        <w:rPr>
          <w:rFonts w:ascii="Roma Neue" w:hAnsi="Roma Neue" w:cs="Arial"/>
          <w:sz w:val="20"/>
          <w:szCs w:val="20"/>
        </w:rPr>
        <w:t xml:space="preserve"> CCNL</w:t>
      </w:r>
      <w:r w:rsidR="00524F5D" w:rsidRPr="001D0C3B">
        <w:rPr>
          <w:rFonts w:ascii="Roma Neue" w:hAnsi="Roma Neue" w:cs="Arial"/>
          <w:sz w:val="20"/>
          <w:szCs w:val="20"/>
        </w:rPr>
        <w:t xml:space="preserve">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2F3A4B">
        <w:rPr>
          <w:rFonts w:ascii="Roma Neue" w:hAnsi="Roma Neue" w:cs="Arial"/>
          <w:sz w:val="20"/>
          <w:szCs w:val="20"/>
        </w:rPr>
        <w:t xml:space="preserve"> </w:t>
      </w:r>
      <w:r w:rsidR="00646CB2" w:rsidRPr="001D0C3B">
        <w:rPr>
          <w:rFonts w:ascii="Roma Neue" w:hAnsi="Roma Neue" w:cs="Arial"/>
          <w:sz w:val="20"/>
          <w:szCs w:val="20"/>
        </w:rPr>
        <w:t>Codice alfanumerico unico</w:t>
      </w:r>
      <w:r w:rsidR="006D5B19" w:rsidRPr="001D0C3B">
        <w:rPr>
          <w:rFonts w:ascii="Roma Neue" w:hAnsi="Roma Neue" w:cs="Arial"/>
          <w:sz w:val="20"/>
          <w:szCs w:val="20"/>
        </w:rPr>
        <w:t xml:space="preserve"> </w:t>
      </w:r>
      <w:r w:rsidR="002F3A4B">
        <w:rPr>
          <w:rFonts w:ascii="Roma Neue" w:hAnsi="Roma Neue" w:cs="Arial"/>
          <w:sz w:val="20"/>
          <w:szCs w:val="20"/>
        </w:rPr>
        <w:t xml:space="preserve">CNEL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524F5D" w:rsidRPr="004640E8">
        <w:rPr>
          <w:rFonts w:ascii="Roma Neue" w:hAnsi="Roma Neue" w:cs="Arial"/>
          <w:sz w:val="20"/>
          <w:szCs w:val="20"/>
        </w:rPr>
        <w:t>;</w:t>
      </w:r>
    </w:p>
    <w:p w14:paraId="03BD5DFB" w14:textId="5BE76A08" w:rsidR="0088701A" w:rsidRPr="0088701A" w:rsidRDefault="007F3CE6" w:rsidP="007F3CE6">
      <w:pPr>
        <w:pStyle w:val="Paragrafoelenco"/>
        <w:tabs>
          <w:tab w:val="left" w:pos="851"/>
        </w:tabs>
        <w:spacing w:afterLines="70" w:after="168" w:line="360" w:lineRule="auto"/>
        <w:ind w:left="993" w:hanging="426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  <w:r>
        <w:rPr>
          <w:rFonts w:ascii="Roma Neue" w:hAnsi="Roma Neue" w:cs="Arial"/>
          <w:b/>
          <w:bCs/>
          <w:i/>
          <w:iCs/>
          <w:sz w:val="20"/>
          <w:szCs w:val="20"/>
        </w:rPr>
        <w:tab/>
      </w:r>
      <w:r>
        <w:rPr>
          <w:rFonts w:ascii="Roma Neue" w:hAnsi="Roma Neue" w:cs="Arial"/>
          <w:b/>
          <w:bCs/>
          <w:i/>
          <w:iCs/>
          <w:sz w:val="20"/>
          <w:szCs w:val="20"/>
        </w:rPr>
        <w:tab/>
      </w:r>
      <w:r w:rsidR="0088701A" w:rsidRPr="0088701A">
        <w:rPr>
          <w:rFonts w:ascii="Roma Neue" w:hAnsi="Roma Neue" w:cs="Arial"/>
          <w:b/>
          <w:bCs/>
          <w:i/>
          <w:iCs/>
          <w:sz w:val="20"/>
          <w:szCs w:val="20"/>
        </w:rPr>
        <w:t>o, in alternativa:</w:t>
      </w:r>
    </w:p>
    <w:p w14:paraId="00BD523A" w14:textId="657CD53D" w:rsidR="007F3CE6" w:rsidRDefault="007562A5" w:rsidP="007562A5">
      <w:pPr>
        <w:pStyle w:val="Paragrafoelenco"/>
        <w:tabs>
          <w:tab w:val="left" w:pos="851"/>
        </w:tabs>
        <w:spacing w:afterLines="70" w:after="168" w:line="360" w:lineRule="auto"/>
        <w:ind w:left="993" w:hanging="142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 w:rsidR="00612C89">
        <w:rPr>
          <w:rFonts w:ascii="Arial" w:hAnsi="Arial" w:cs="Arial"/>
          <w:b/>
        </w:rPr>
        <w:t xml:space="preserve"> </w:t>
      </w:r>
      <w:r w:rsidR="00EE2559" w:rsidRPr="007F3CE6">
        <w:rPr>
          <w:rFonts w:ascii="Roma Neue" w:hAnsi="Roma Neue" w:cs="Arial"/>
          <w:sz w:val="20"/>
          <w:szCs w:val="20"/>
        </w:rPr>
        <w:t xml:space="preserve">il </w:t>
      </w:r>
      <w:r w:rsidR="007F3CE6" w:rsidRPr="007F3CE6">
        <w:rPr>
          <w:rFonts w:ascii="Roma Neue" w:hAnsi="Roma Neue" w:cs="Arial"/>
          <w:sz w:val="20"/>
          <w:szCs w:val="20"/>
        </w:rPr>
        <w:t>differente</w:t>
      </w:r>
      <w:r w:rsidR="001103BD" w:rsidRPr="007F3CE6">
        <w:rPr>
          <w:rFonts w:ascii="Roma Neue" w:hAnsi="Roma Neue" w:cs="Arial"/>
          <w:sz w:val="20"/>
          <w:szCs w:val="20"/>
        </w:rPr>
        <w:t xml:space="preserve"> </w:t>
      </w:r>
      <w:r w:rsidR="00EE2559" w:rsidRPr="007F3CE6">
        <w:rPr>
          <w:rFonts w:ascii="Roma Neue" w:hAnsi="Roma Neue" w:cs="Arial"/>
          <w:sz w:val="20"/>
          <w:szCs w:val="20"/>
        </w:rPr>
        <w:t>CCNL</w:t>
      </w:r>
      <w:r w:rsidR="002F3A4B" w:rsidRPr="007F3CE6">
        <w:rPr>
          <w:rFonts w:ascii="Roma Neue" w:hAnsi="Roma Neue" w:cs="Arial"/>
          <w:sz w:val="20"/>
          <w:szCs w:val="20"/>
        </w:rPr>
        <w:t xml:space="preserve">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7F3CE6" w:rsidRPr="007F3CE6">
        <w:rPr>
          <w:rFonts w:ascii="Roma Neue" w:hAnsi="Roma Neue" w:cs="Arial"/>
          <w:sz w:val="20"/>
          <w:szCs w:val="20"/>
        </w:rPr>
        <w:t xml:space="preserve"> Codice alfanumerico unico CNEL: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7F3CE6">
        <w:t xml:space="preserve">, </w:t>
      </w:r>
      <w:r w:rsidR="007F3CE6" w:rsidRPr="007F3CE6">
        <w:rPr>
          <w:rFonts w:ascii="Roma Neue" w:hAnsi="Roma Neue" w:cs="Arial"/>
          <w:sz w:val="20"/>
          <w:szCs w:val="20"/>
        </w:rPr>
        <w:t>in vigore per il settore e la zona in cui si svolgono le prestazioni, e di impegnarsi all’osservanza di tutte le norme anzidette</w:t>
      </w:r>
      <w:r w:rsidR="007F3CE6">
        <w:rPr>
          <w:rFonts w:ascii="Roma Neue" w:hAnsi="Roma Neue" w:cs="Arial"/>
          <w:sz w:val="20"/>
          <w:szCs w:val="20"/>
        </w:rPr>
        <w:t xml:space="preserve">, e che tale CCNL </w:t>
      </w:r>
      <w:r w:rsidR="00BD50A5" w:rsidRPr="007F3CE6">
        <w:rPr>
          <w:rFonts w:ascii="Roma Neue" w:hAnsi="Roma Neue" w:cs="Arial"/>
          <w:sz w:val="20"/>
          <w:szCs w:val="20"/>
        </w:rPr>
        <w:t>garantisce</w:t>
      </w:r>
      <w:r w:rsidR="007F3CE6">
        <w:rPr>
          <w:rFonts w:ascii="Roma Neue" w:hAnsi="Roma Neue" w:cs="Arial"/>
          <w:sz w:val="20"/>
          <w:szCs w:val="20"/>
        </w:rPr>
        <w:t xml:space="preserve"> ai dipendenti</w:t>
      </w:r>
      <w:r w:rsidR="00BD50A5" w:rsidRPr="007F3CE6">
        <w:rPr>
          <w:rFonts w:ascii="Roma Neue" w:hAnsi="Roma Neue" w:cs="Arial"/>
          <w:sz w:val="20"/>
          <w:szCs w:val="20"/>
        </w:rPr>
        <w:t xml:space="preserve"> </w:t>
      </w:r>
      <w:r w:rsidR="001D0C3B" w:rsidRPr="007F3CE6">
        <w:rPr>
          <w:rFonts w:ascii="Roma Neue" w:hAnsi="Roma Neue" w:cs="Arial"/>
          <w:sz w:val="20"/>
          <w:szCs w:val="20"/>
        </w:rPr>
        <w:t>le stesse tutele economiche e normative rispetto a quello indicato nella Lettera di invito, come evidenziato nella dichiarazione di equivalenza che la Sport e Salute provvederà ad acquisire prima di procedere all’aggiudicazione</w:t>
      </w:r>
      <w:r w:rsidR="007F3CE6">
        <w:rPr>
          <w:rFonts w:ascii="Roma Neue" w:hAnsi="Roma Neue" w:cs="Arial"/>
          <w:sz w:val="20"/>
          <w:szCs w:val="20"/>
        </w:rPr>
        <w:t>;</w:t>
      </w:r>
    </w:p>
    <w:p w14:paraId="0DF356D9" w14:textId="62D56576" w:rsidR="00C30ADF" w:rsidRDefault="007F3CE6" w:rsidP="0022488F">
      <w:pPr>
        <w:pStyle w:val="Paragrafoelenco"/>
        <w:numPr>
          <w:ilvl w:val="0"/>
          <w:numId w:val="28"/>
        </w:numPr>
        <w:spacing w:afterLines="70" w:after="168" w:line="360" w:lineRule="auto"/>
        <w:ind w:left="851" w:hanging="425"/>
        <w:contextualSpacing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 </w:t>
      </w:r>
      <w:r w:rsidR="001D0C3B" w:rsidRPr="007F3CE6">
        <w:rPr>
          <w:rFonts w:ascii="Roma Neue" w:hAnsi="Roma Neue" w:cs="Arial"/>
          <w:sz w:val="20"/>
          <w:szCs w:val="20"/>
        </w:rPr>
        <w:t>assicurare l’applicazione delle medesime tutele economiche e normative garantite ai propri dipendenti ai lavoratori delle imprese che operano in subappalto;</w:t>
      </w:r>
    </w:p>
    <w:p w14:paraId="6C94FEF2" w14:textId="2EE2D2AD" w:rsidR="001D0C3B" w:rsidRPr="00702B0B" w:rsidRDefault="00AA5957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avere</w:t>
      </w:r>
      <w:r w:rsidR="001D0C3B" w:rsidRPr="001D0C3B">
        <w:rPr>
          <w:rFonts w:ascii="Roma Neue" w:hAnsi="Roma Neue" w:cs="Arial"/>
          <w:sz w:val="20"/>
          <w:szCs w:val="20"/>
        </w:rPr>
        <w:t xml:space="preserve">, </w:t>
      </w:r>
      <w:r w:rsidRPr="001D0C3B">
        <w:rPr>
          <w:rFonts w:ascii="Roma Neue" w:hAnsi="Roma Neue" w:cs="Arial"/>
          <w:sz w:val="20"/>
          <w:szCs w:val="20"/>
        </w:rPr>
        <w:t>alla data di presentazione della domanda</w:t>
      </w:r>
      <w:r w:rsidR="001D0C3B" w:rsidRPr="001D0C3B">
        <w:rPr>
          <w:rFonts w:ascii="Roma Neue" w:hAnsi="Roma Neue" w:cs="Arial"/>
          <w:sz w:val="20"/>
          <w:szCs w:val="20"/>
        </w:rPr>
        <w:t xml:space="preserve">, un numero di dipendenti impiegati </w:t>
      </w:r>
      <w:r w:rsidRPr="001D0C3B">
        <w:rPr>
          <w:rFonts w:ascii="Roma Neue" w:hAnsi="Roma Neue" w:cs="Arial"/>
          <w:sz w:val="20"/>
          <w:szCs w:val="20"/>
        </w:rPr>
        <w:t xml:space="preserve">pari a </w:t>
      </w:r>
      <w:r w:rsidR="00E36D49" w:rsidRPr="00E36D49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36D49" w:rsidRPr="00E36D49">
        <w:rPr>
          <w:rFonts w:ascii="Roma Neue" w:hAnsi="Roma Neue" w:cs="Arial"/>
        </w:rPr>
        <w:instrText xml:space="preserve"> FORMTEXT </w:instrText>
      </w:r>
      <w:r w:rsidR="00E36D49" w:rsidRPr="00E36D49">
        <w:rPr>
          <w:rFonts w:ascii="Roma Neue" w:hAnsi="Roma Neue" w:cs="Arial"/>
        </w:rPr>
      </w:r>
      <w:r w:rsidR="00E36D49" w:rsidRPr="00E36D49">
        <w:rPr>
          <w:rFonts w:ascii="Roma Neue" w:hAnsi="Roma Neue" w:cs="Arial"/>
        </w:rPr>
        <w:fldChar w:fldCharType="separate"/>
      </w:r>
      <w:r w:rsidR="00E36D49" w:rsidRPr="00E36D49">
        <w:rPr>
          <w:rFonts w:ascii="Roma Neue" w:hAnsi="Roma Neue" w:cs="Arial"/>
        </w:rPr>
        <w:t> </w:t>
      </w:r>
      <w:r w:rsidR="00E36D49" w:rsidRPr="00E36D49">
        <w:rPr>
          <w:rFonts w:ascii="Roma Neue" w:hAnsi="Roma Neue" w:cs="Arial"/>
        </w:rPr>
        <w:t> </w:t>
      </w:r>
      <w:r w:rsidR="00E36D49" w:rsidRPr="00E36D49">
        <w:rPr>
          <w:rFonts w:ascii="Roma Neue" w:hAnsi="Roma Neue" w:cs="Arial"/>
        </w:rPr>
        <w:t> </w:t>
      </w:r>
      <w:r w:rsidR="00E36D49" w:rsidRPr="00E36D49">
        <w:rPr>
          <w:rFonts w:ascii="Roma Neue" w:hAnsi="Roma Neue" w:cs="Arial"/>
        </w:rPr>
        <w:t> </w:t>
      </w:r>
      <w:r w:rsidR="00E36D49" w:rsidRPr="00E36D49">
        <w:rPr>
          <w:rFonts w:ascii="Roma Neue" w:hAnsi="Roma Neue" w:cs="Arial"/>
        </w:rPr>
        <w:t> </w:t>
      </w:r>
      <w:r w:rsidR="00E36D49" w:rsidRPr="00E36D49">
        <w:rPr>
          <w:rFonts w:ascii="Roma Neue" w:hAnsi="Roma Neue" w:cs="Arial"/>
        </w:rPr>
        <w:fldChar w:fldCharType="end"/>
      </w:r>
      <w:r w:rsidRPr="00702B0B">
        <w:rPr>
          <w:rFonts w:ascii="Roma Neue" w:hAnsi="Roma Neue" w:cs="Arial"/>
          <w:sz w:val="20"/>
          <w:szCs w:val="20"/>
        </w:rPr>
        <w:t>;</w:t>
      </w:r>
    </w:p>
    <w:p w14:paraId="1D65CA8E" w14:textId="769BFEAA" w:rsidR="001D0C3B" w:rsidRPr="00823259" w:rsidRDefault="00823259" w:rsidP="00823259">
      <w:pPr>
        <w:pStyle w:val="Paragrafoelenco"/>
        <w:spacing w:afterLines="70" w:after="168" w:line="360" w:lineRule="auto"/>
        <w:ind w:left="426"/>
        <w:contextualSpacing/>
        <w:jc w:val="both"/>
        <w:rPr>
          <w:rFonts w:ascii="Roma Neue" w:hAnsi="Roma Neue" w:cs="Arial"/>
          <w:i/>
          <w:iCs/>
          <w:color w:val="365F91" w:themeColor="accent1" w:themeShade="BF"/>
          <w:sz w:val="20"/>
          <w:szCs w:val="20"/>
        </w:rPr>
      </w:pPr>
      <w:r w:rsidRPr="00823259">
        <w:rPr>
          <w:rFonts w:ascii="Roma Neue" w:hAnsi="Roma Neue" w:cs="Arial"/>
          <w:bCs/>
          <w:i/>
          <w:iCs/>
          <w:color w:val="365F91" w:themeColor="accent1" w:themeShade="BF"/>
          <w:sz w:val="20"/>
          <w:szCs w:val="20"/>
        </w:rPr>
        <w:t>(</w:t>
      </w:r>
      <w:r w:rsidRPr="00E36D49">
        <w:rPr>
          <w:rFonts w:ascii="Roma Neue" w:hAnsi="Roma Neue" w:cs="Arial"/>
          <w:b/>
          <w:i/>
          <w:iCs/>
          <w:color w:val="365F91" w:themeColor="accent1" w:themeShade="BF"/>
          <w:sz w:val="20"/>
          <w:szCs w:val="20"/>
        </w:rPr>
        <w:t>L’azienda con numero di dipendenti pari o superiore a 15, sceglie una delle seguenti opzioni</w:t>
      </w:r>
      <w:r w:rsidRPr="00823259">
        <w:rPr>
          <w:rFonts w:ascii="Roma Neue" w:hAnsi="Roma Neue" w:cs="Arial"/>
          <w:i/>
          <w:iCs/>
          <w:color w:val="365F91" w:themeColor="accent1" w:themeShade="BF"/>
          <w:sz w:val="20"/>
          <w:szCs w:val="20"/>
        </w:rPr>
        <w:t>):</w:t>
      </w:r>
    </w:p>
    <w:p w14:paraId="65186501" w14:textId="1CCF8D54" w:rsidR="001D0C3B" w:rsidRPr="001D0C3B" w:rsidRDefault="007562A5" w:rsidP="007562A5">
      <w:pPr>
        <w:pStyle w:val="Paragrafoelenco"/>
        <w:spacing w:after="0" w:line="360" w:lineRule="auto"/>
        <w:ind w:left="709" w:hanging="283"/>
        <w:contextualSpacing/>
        <w:jc w:val="both"/>
        <w:rPr>
          <w:rFonts w:ascii="Roma Neue" w:hAnsi="Roma Neue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1D0C3B" w:rsidRPr="001D0C3B">
        <w:rPr>
          <w:rFonts w:ascii="Roma Neue" w:hAnsi="Roma Neue" w:cs="Arial"/>
          <w:b/>
          <w:i/>
          <w:sz w:val="20"/>
          <w:szCs w:val="20"/>
        </w:rPr>
        <w:t>Opzione 1:</w:t>
      </w:r>
      <w:r w:rsidR="001D0C3B" w:rsidRPr="001D0C3B">
        <w:rPr>
          <w:rFonts w:ascii="Roma Neue" w:hAnsi="Roma Neue" w:cs="Arial"/>
          <w:i/>
          <w:sz w:val="20"/>
          <w:szCs w:val="20"/>
        </w:rPr>
        <w:t xml:space="preserve"> </w:t>
      </w:r>
      <w:r w:rsidR="001D0C3B" w:rsidRPr="001D0C3B">
        <w:rPr>
          <w:rFonts w:ascii="Roma Neue" w:hAnsi="Roma Neue" w:cs="Arial"/>
          <w:iCs/>
          <w:sz w:val="20"/>
          <w:szCs w:val="20"/>
        </w:rPr>
        <w:t xml:space="preserve">Poiché la propria azienda occupa </w:t>
      </w:r>
      <w:r w:rsidR="001D0C3B" w:rsidRPr="001D0C3B">
        <w:rPr>
          <w:rFonts w:ascii="Roma Neue" w:hAnsi="Roma Neue" w:cs="Arial"/>
          <w:b/>
          <w:bCs/>
          <w:iCs/>
          <w:sz w:val="20"/>
          <w:szCs w:val="20"/>
        </w:rPr>
        <w:t>più di 50 dipendenti:</w:t>
      </w:r>
    </w:p>
    <w:p w14:paraId="73E7B2C6" w14:textId="1921EDEA" w:rsidR="001D0C3B" w:rsidRPr="001D0C3B" w:rsidRDefault="001D0C3B" w:rsidP="00C57FC6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sz w:val="20"/>
          <w:szCs w:val="20"/>
        </w:rPr>
        <w:t>allega alla documentazione amministrativa per la partecipazione alla procedura,</w:t>
      </w:r>
      <w:r w:rsidRPr="001D0C3B">
        <w:rPr>
          <w:rFonts w:ascii="Roma Neue" w:hAnsi="Roma Neue" w:cs="Arial"/>
          <w:sz w:val="20"/>
          <w:szCs w:val="20"/>
        </w:rPr>
        <w:t xml:space="preserve"> copia dell'ultimo rapporto periodico</w:t>
      </w:r>
      <w:r w:rsidRPr="001D0C3B">
        <w:rPr>
          <w:rFonts w:ascii="Roma Neue" w:hAnsi="Roma Neue" w:cstheme="minorHAnsi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 xml:space="preserve">sulla situazione del personale maschile e femminile redatto ai sensi dell’art.46 del D.lgs.198/2006, </w:t>
      </w:r>
      <w:r w:rsidRPr="00F629E1">
        <w:rPr>
          <w:rFonts w:ascii="Roma Neue" w:hAnsi="Roma Neue" w:cs="Arial"/>
          <w:sz w:val="20"/>
          <w:szCs w:val="20"/>
          <w:u w:val="single"/>
        </w:rPr>
        <w:t>con attestazione della sua conformità</w:t>
      </w:r>
      <w:r w:rsidRPr="001D0C3B">
        <w:rPr>
          <w:rFonts w:ascii="Roma Neue" w:hAnsi="Roma Neue" w:cs="Arial"/>
          <w:sz w:val="20"/>
          <w:szCs w:val="20"/>
        </w:rPr>
        <w:t xml:space="preserve"> a quello </w:t>
      </w:r>
      <w:r w:rsidR="0022488F">
        <w:rPr>
          <w:rFonts w:ascii="Roma Neue" w:hAnsi="Roma Neue" w:cs="Arial"/>
          <w:sz w:val="20"/>
          <w:szCs w:val="20"/>
        </w:rPr>
        <w:t xml:space="preserve">già </w:t>
      </w:r>
      <w:r w:rsidRPr="001D0C3B">
        <w:rPr>
          <w:rFonts w:ascii="Roma Neue" w:hAnsi="Roma Neue" w:cs="Arial"/>
          <w:sz w:val="20"/>
          <w:szCs w:val="20"/>
        </w:rPr>
        <w:t>trasmesso alle rappresentanze sindacali aziendali e alla consigliera e al consigliere regionale di parità ovvero, nel caso in cui non abbia provveduto alla trasmissione del rapporto nei termini indicati dall'articolo 46 del D.lgs.198/2006, con attestazione dell’avvenuta trasmissione alle rappresentanze sindacali aziendali e alla consigliera e al consigliere regionale di parità, in data anteriore a quella di presentazione dell’offerta</w:t>
      </w:r>
      <w:r w:rsidR="00C57FC6">
        <w:rPr>
          <w:rFonts w:ascii="Roma Neue" w:hAnsi="Roma Neue" w:cs="Arial"/>
          <w:sz w:val="20"/>
          <w:szCs w:val="20"/>
        </w:rPr>
        <w:t xml:space="preserve"> (</w:t>
      </w:r>
      <w:r w:rsidR="00C57FC6" w:rsidRPr="00C57FC6">
        <w:rPr>
          <w:rFonts w:ascii="Roma Neue" w:hAnsi="Roma Neue" w:cs="Arial"/>
          <w:i/>
          <w:iCs/>
          <w:sz w:val="20"/>
          <w:szCs w:val="20"/>
        </w:rPr>
        <w:t xml:space="preserve">comma 1, art. 1, allegato II.3 </w:t>
      </w:r>
      <w:r w:rsidR="002A2764" w:rsidRPr="002A2764">
        <w:rPr>
          <w:rFonts w:ascii="Roma Neue" w:hAnsi="Roma Neue" w:cs="Arial"/>
          <w:i/>
          <w:iCs/>
          <w:sz w:val="20"/>
          <w:szCs w:val="20"/>
        </w:rPr>
        <w:t>al D.lgs. 36/2023</w:t>
      </w:r>
      <w:r w:rsidR="00C57FC6">
        <w:rPr>
          <w:rFonts w:ascii="Roma Neue" w:hAnsi="Roma Neue" w:cs="Arial"/>
          <w:sz w:val="20"/>
          <w:szCs w:val="20"/>
        </w:rPr>
        <w:t>);</w:t>
      </w:r>
    </w:p>
    <w:p w14:paraId="1A847E0A" w14:textId="3A8D0DF8" w:rsidR="00BE34E2" w:rsidRPr="00C57FC6" w:rsidRDefault="001D0C3B" w:rsidP="00C57FC6">
      <w:pPr>
        <w:spacing w:after="14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D62E19">
        <w:rPr>
          <w:rFonts w:ascii="Roma Neue" w:hAnsi="Roma Neue" w:cs="Arial"/>
          <w:sz w:val="20"/>
          <w:szCs w:val="20"/>
        </w:rPr>
        <w:t>-</w:t>
      </w:r>
      <w:r w:rsidRPr="00D62E19">
        <w:rPr>
          <w:rFonts w:ascii="Roma Neue" w:hAnsi="Roma Neue" w:cs="Arial"/>
          <w:sz w:val="20"/>
          <w:szCs w:val="20"/>
        </w:rPr>
        <w:tab/>
      </w:r>
      <w:r w:rsidRPr="00823259">
        <w:rPr>
          <w:rFonts w:ascii="Roma Neue" w:hAnsi="Roma Neue" w:cs="Arial"/>
          <w:b/>
          <w:bCs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aver assolto agli obblighi di cui alla Legge n. 68/1999;</w:t>
      </w:r>
    </w:p>
    <w:p w14:paraId="0E33FB79" w14:textId="6BF7BC68" w:rsidR="0088701A" w:rsidRPr="001D0C3B" w:rsidRDefault="0088701A" w:rsidP="00D62E19">
      <w:pPr>
        <w:spacing w:after="14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D62E19">
        <w:rPr>
          <w:rFonts w:ascii="Roma Neue" w:hAnsi="Roma Neue" w:cs="Arial"/>
          <w:b/>
          <w:bCs/>
          <w:i/>
          <w:iCs/>
          <w:sz w:val="20"/>
          <w:szCs w:val="20"/>
        </w:rPr>
        <w:t>o in alternativa</w:t>
      </w:r>
      <w:r w:rsidRPr="00D62E19">
        <w:rPr>
          <w:rFonts w:ascii="Roma Neue" w:hAnsi="Roma Neue" w:cs="Arial"/>
          <w:sz w:val="20"/>
          <w:szCs w:val="20"/>
        </w:rPr>
        <w:t>,</w:t>
      </w:r>
    </w:p>
    <w:p w14:paraId="6A04FF62" w14:textId="5CB11012" w:rsidR="001D0C3B" w:rsidRPr="001D0C3B" w:rsidRDefault="007562A5" w:rsidP="007562A5">
      <w:pPr>
        <w:pStyle w:val="Paragrafoelenco"/>
        <w:spacing w:after="0" w:line="360" w:lineRule="auto"/>
        <w:ind w:left="709" w:hanging="283"/>
        <w:contextualSpacing/>
        <w:jc w:val="both"/>
        <w:rPr>
          <w:rFonts w:ascii="Roma Neue" w:hAnsi="Roma Neue" w:cs="Arial"/>
          <w:iCs/>
          <w:sz w:val="20"/>
          <w:szCs w:val="20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1D0C3B" w:rsidRPr="001D0C3B">
        <w:rPr>
          <w:rFonts w:ascii="Roma Neue" w:hAnsi="Roma Neue" w:cs="Arial"/>
          <w:b/>
          <w:i/>
          <w:sz w:val="20"/>
          <w:szCs w:val="20"/>
        </w:rPr>
        <w:t>Opzione 2</w:t>
      </w:r>
      <w:r w:rsidR="001D0C3B" w:rsidRPr="001D0C3B">
        <w:rPr>
          <w:rFonts w:ascii="Roma Neue" w:hAnsi="Roma Neue" w:cs="Arial"/>
          <w:b/>
          <w:iCs/>
          <w:sz w:val="20"/>
          <w:szCs w:val="20"/>
        </w:rPr>
        <w:t xml:space="preserve">: </w:t>
      </w:r>
      <w:r w:rsidR="001D0C3B" w:rsidRPr="001D0C3B">
        <w:rPr>
          <w:rFonts w:ascii="Roma Neue" w:hAnsi="Roma Neue" w:cs="Arial"/>
          <w:iCs/>
          <w:sz w:val="20"/>
          <w:szCs w:val="20"/>
        </w:rPr>
        <w:t xml:space="preserve">Poiché la propria azienda ha un numero di dipendenti </w:t>
      </w:r>
      <w:r w:rsidR="001D0C3B" w:rsidRPr="001D0C3B">
        <w:rPr>
          <w:rFonts w:ascii="Roma Neue" w:hAnsi="Roma Neue" w:cs="Arial"/>
          <w:b/>
          <w:iCs/>
          <w:sz w:val="20"/>
          <w:szCs w:val="20"/>
        </w:rPr>
        <w:t>pari o superiore a 15 e non superiore a 50</w:t>
      </w:r>
      <w:r w:rsidR="001D0C3B" w:rsidRPr="001D0C3B">
        <w:rPr>
          <w:rFonts w:ascii="Roma Neue" w:hAnsi="Roma Neue" w:cs="Arial"/>
          <w:iCs/>
          <w:sz w:val="20"/>
          <w:szCs w:val="20"/>
        </w:rPr>
        <w:t>:</w:t>
      </w:r>
    </w:p>
    <w:p w14:paraId="5CC630EF" w14:textId="5988873D" w:rsidR="001D0C3B" w:rsidRPr="001D0C3B" w:rsidRDefault="001D0C3B" w:rsidP="00C57FC6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</w:t>
      </w:r>
      <w:r w:rsidR="006805A6" w:rsidRPr="006805A6">
        <w:rPr>
          <w:rFonts w:ascii="Roma Neue" w:hAnsi="Roma Neue" w:cs="Arial"/>
          <w:sz w:val="20"/>
          <w:szCs w:val="20"/>
        </w:rPr>
        <w:t xml:space="preserve">di impegnarsi a predisporre </w:t>
      </w:r>
      <w:r w:rsidR="00F93E07">
        <w:rPr>
          <w:rFonts w:ascii="Roma Neue" w:hAnsi="Roma Neue" w:cs="Arial"/>
          <w:sz w:val="20"/>
          <w:szCs w:val="20"/>
        </w:rPr>
        <w:t>la</w:t>
      </w:r>
      <w:r w:rsidR="006805A6" w:rsidRPr="006805A6">
        <w:rPr>
          <w:rFonts w:ascii="Roma Neue" w:hAnsi="Roma Neue" w:cs="Arial"/>
          <w:sz w:val="20"/>
          <w:szCs w:val="20"/>
        </w:rPr>
        <w:t xml:space="preserve"> relazione di genere sulla situazione del personale maschile e femminile in ognuna delle professioni ed in relazione allo stato di assunzioni, della formazione, della promozione professionale, dei livelli, dei passaggi di categoria o di qualifica, di altri fenomeni </w:t>
      </w:r>
      <w:r w:rsidR="006805A6" w:rsidRPr="006805A6">
        <w:rPr>
          <w:rFonts w:ascii="Roma Neue" w:hAnsi="Roma Neue" w:cs="Arial"/>
          <w:sz w:val="20"/>
          <w:szCs w:val="20"/>
        </w:rPr>
        <w:lastRenderedPageBreak/>
        <w:t>di mobilità, dell'intervento della Cassa integrazione guadagni, dei licenziamenti, dei prepensionamenti e pensionamenti, della retribuzione effettivamente corrisposta che dovrà essere consegnata, in caso di aggiudicazione, al</w:t>
      </w:r>
      <w:r w:rsidR="006805A6">
        <w:rPr>
          <w:rFonts w:ascii="Roma Neue" w:hAnsi="Roma Neue" w:cs="Arial"/>
          <w:sz w:val="20"/>
          <w:szCs w:val="20"/>
        </w:rPr>
        <w:t xml:space="preserve"> </w:t>
      </w:r>
      <w:r w:rsidR="006805A6" w:rsidRPr="006805A6">
        <w:rPr>
          <w:rFonts w:ascii="Roma Neue" w:hAnsi="Roma Neue" w:cs="Arial"/>
          <w:sz w:val="20"/>
          <w:szCs w:val="20"/>
        </w:rPr>
        <w:t xml:space="preserve">Committente, nonché alle rappresentanze sindacali aziendali, alla consigliera e al consigliere regionale di parità, </w:t>
      </w:r>
      <w:r w:rsidR="006805A6" w:rsidRPr="009B56BF">
        <w:rPr>
          <w:rFonts w:ascii="Roma Neue" w:hAnsi="Roma Neue" w:cs="Arial"/>
          <w:sz w:val="20"/>
          <w:szCs w:val="20"/>
          <w:u w:val="single"/>
        </w:rPr>
        <w:t>entro 6 mesi dalla stipula del Contratto</w:t>
      </w:r>
      <w:r w:rsidR="00C57FC6">
        <w:rPr>
          <w:rFonts w:ascii="Roma Neue" w:hAnsi="Roma Neue" w:cs="Arial"/>
          <w:sz w:val="20"/>
          <w:szCs w:val="20"/>
        </w:rPr>
        <w:t xml:space="preserve"> (</w:t>
      </w:r>
      <w:r w:rsidR="00C57FC6" w:rsidRPr="00C57FC6">
        <w:rPr>
          <w:rFonts w:ascii="Roma Neue" w:hAnsi="Roma Neue" w:cs="Arial"/>
          <w:i/>
          <w:iCs/>
          <w:sz w:val="20"/>
          <w:szCs w:val="20"/>
        </w:rPr>
        <w:t xml:space="preserve">comma 2, art. 1, allegato II.3 </w:t>
      </w:r>
      <w:r w:rsidR="002A2764" w:rsidRPr="002A2764">
        <w:rPr>
          <w:rFonts w:ascii="Roma Neue" w:hAnsi="Roma Neue" w:cs="Arial"/>
          <w:i/>
          <w:iCs/>
          <w:sz w:val="20"/>
          <w:szCs w:val="20"/>
        </w:rPr>
        <w:t>al D.lgs. 36/2023</w:t>
      </w:r>
      <w:r w:rsidR="00C57FC6">
        <w:rPr>
          <w:rFonts w:ascii="Roma Neue" w:hAnsi="Roma Neue" w:cs="Arial"/>
          <w:sz w:val="20"/>
          <w:szCs w:val="20"/>
        </w:rPr>
        <w:t>)</w:t>
      </w:r>
      <w:r w:rsidR="002A2764">
        <w:rPr>
          <w:rFonts w:ascii="Roma Neue" w:hAnsi="Roma Neue" w:cs="Arial"/>
          <w:sz w:val="20"/>
          <w:szCs w:val="20"/>
        </w:rPr>
        <w:t>;</w:t>
      </w:r>
    </w:p>
    <w:p w14:paraId="3A5034F7" w14:textId="07B1EA22" w:rsidR="001D0C3B" w:rsidRPr="001D0C3B" w:rsidRDefault="001D0C3B" w:rsidP="00FF169A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non essere incorso, nei 12 mesi antecedenti al termine di presentazione dell’offerta</w:t>
      </w:r>
      <w:r w:rsidR="00823259" w:rsidRPr="00823259">
        <w:t xml:space="preserve"> </w:t>
      </w:r>
      <w:r w:rsidR="00823259" w:rsidRPr="00823259">
        <w:rPr>
          <w:rFonts w:ascii="Roma Neue" w:hAnsi="Roma Neue" w:cs="Arial"/>
          <w:sz w:val="20"/>
          <w:szCs w:val="20"/>
        </w:rPr>
        <w:t>nell’ambito della presente procedura</w:t>
      </w:r>
      <w:r w:rsidRPr="001D0C3B">
        <w:rPr>
          <w:rFonts w:ascii="Roma Neue" w:hAnsi="Roma Neue" w:cs="Arial"/>
          <w:sz w:val="20"/>
          <w:szCs w:val="20"/>
        </w:rPr>
        <w:t xml:space="preserve">, nell’interdizione automatica, per inadempimento dell’obbligo di cui all’art. 1, co. 6, Allegato II.3 del </w:t>
      </w:r>
      <w:r w:rsidR="00702B0B" w:rsidRPr="001D0C3B">
        <w:rPr>
          <w:rFonts w:ascii="Roma Neue" w:hAnsi="Roma Neue" w:cs="Arial"/>
          <w:sz w:val="20"/>
          <w:szCs w:val="20"/>
        </w:rPr>
        <w:t>D.lgs.</w:t>
      </w:r>
      <w:r w:rsidRPr="001D0C3B">
        <w:rPr>
          <w:rFonts w:ascii="Roma Neue" w:hAnsi="Roma Neue" w:cs="Arial"/>
          <w:sz w:val="20"/>
          <w:szCs w:val="20"/>
        </w:rPr>
        <w:t xml:space="preserve"> 36/2023, di consegnare alla Stazione </w:t>
      </w:r>
      <w:r w:rsidR="00823259">
        <w:rPr>
          <w:rFonts w:ascii="Roma Neue" w:hAnsi="Roma Neue" w:cs="Arial"/>
          <w:sz w:val="20"/>
          <w:szCs w:val="20"/>
        </w:rPr>
        <w:t>A</w:t>
      </w:r>
      <w:r w:rsidRPr="001D0C3B">
        <w:rPr>
          <w:rFonts w:ascii="Roma Neue" w:hAnsi="Roma Neue" w:cs="Arial"/>
          <w:sz w:val="20"/>
          <w:szCs w:val="20"/>
        </w:rPr>
        <w:t>ppaltante di un precedente contratto d’appalto, entro sei mesi dalla conclusione del contratto, la relazione di genere sulla situazione del personale maschile e femminile</w:t>
      </w:r>
      <w:r w:rsidR="002A2764" w:rsidRPr="002A2764">
        <w:t xml:space="preserve"> </w:t>
      </w:r>
      <w:r w:rsidR="002A2764">
        <w:rPr>
          <w:rFonts w:ascii="Roma Neue" w:hAnsi="Roma Neue" w:cs="Arial"/>
          <w:sz w:val="20"/>
          <w:szCs w:val="20"/>
        </w:rPr>
        <w:t>(</w:t>
      </w:r>
      <w:r w:rsidR="002A2764" w:rsidRPr="002A2764">
        <w:rPr>
          <w:rFonts w:ascii="Roma Neue" w:hAnsi="Roma Neue" w:cs="Arial"/>
          <w:i/>
          <w:iCs/>
          <w:sz w:val="20"/>
          <w:szCs w:val="20"/>
        </w:rPr>
        <w:t>art. 1, cc. 2 e 6, Allegato II.3 al D.lgs. 36/2023</w:t>
      </w:r>
      <w:r w:rsidR="002A2764">
        <w:rPr>
          <w:rFonts w:ascii="Roma Neue" w:hAnsi="Roma Neue" w:cs="Arial"/>
          <w:i/>
          <w:iCs/>
          <w:sz w:val="20"/>
          <w:szCs w:val="20"/>
        </w:rPr>
        <w:t>)</w:t>
      </w:r>
      <w:r w:rsidR="002A2764" w:rsidRPr="002A2764">
        <w:rPr>
          <w:rFonts w:ascii="Roma Neue" w:hAnsi="Roma Neue" w:cs="Arial"/>
          <w:sz w:val="20"/>
          <w:szCs w:val="20"/>
        </w:rPr>
        <w:t xml:space="preserve">;  </w:t>
      </w:r>
    </w:p>
    <w:p w14:paraId="320CB00A" w14:textId="77777777" w:rsidR="001D0C3B" w:rsidRPr="001D0C3B" w:rsidRDefault="001D0C3B" w:rsidP="00C87F67">
      <w:pPr>
        <w:spacing w:after="0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-</w:t>
      </w:r>
      <w:r w:rsidRPr="001D0C3B">
        <w:rPr>
          <w:rFonts w:ascii="Roma Neue" w:hAnsi="Roma Neue" w:cs="Arial"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sz w:val="20"/>
          <w:szCs w:val="20"/>
        </w:rPr>
        <w:t>dichiara</w:t>
      </w:r>
      <w:r w:rsidRPr="001D0C3B">
        <w:rPr>
          <w:rFonts w:ascii="Roma Neue" w:hAnsi="Roma Neue" w:cs="Arial"/>
          <w:sz w:val="20"/>
          <w:szCs w:val="20"/>
        </w:rPr>
        <w:t xml:space="preserve"> di aver assolto agli obblighi di cui alla Legge n. 68/1999;</w:t>
      </w:r>
    </w:p>
    <w:p w14:paraId="7BC505C2" w14:textId="4AF0FBC5" w:rsidR="00AE11B1" w:rsidRPr="001D0C3B" w:rsidRDefault="001D0C3B" w:rsidP="009B56BF">
      <w:pPr>
        <w:spacing w:after="14" w:line="360" w:lineRule="auto"/>
        <w:ind w:left="709" w:hanging="284"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i/>
          <w:sz w:val="20"/>
          <w:szCs w:val="20"/>
        </w:rPr>
        <w:t>-</w:t>
      </w:r>
      <w:r w:rsidRPr="001D0C3B">
        <w:rPr>
          <w:rFonts w:ascii="Roma Neue" w:hAnsi="Roma Neue" w:cs="Arial"/>
          <w:i/>
          <w:sz w:val="20"/>
          <w:szCs w:val="20"/>
        </w:rPr>
        <w:tab/>
      </w:r>
      <w:r w:rsidRPr="001D0C3B">
        <w:rPr>
          <w:rFonts w:ascii="Roma Neue" w:hAnsi="Roma Neue" w:cs="Arial"/>
          <w:b/>
          <w:bCs/>
          <w:iCs/>
          <w:sz w:val="20"/>
          <w:szCs w:val="20"/>
        </w:rPr>
        <w:t>dichiara</w:t>
      </w:r>
      <w:r w:rsidRPr="001D0C3B">
        <w:rPr>
          <w:rFonts w:ascii="Roma Neue" w:hAnsi="Roma Neue" w:cs="Arial"/>
          <w:i/>
          <w:sz w:val="20"/>
          <w:szCs w:val="20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 xml:space="preserve">di impegnarsi, in caso di aggiudicazione, a consegnare al Committente, </w:t>
      </w:r>
      <w:r w:rsidRPr="001D0C3B">
        <w:rPr>
          <w:rFonts w:ascii="Roma Neue" w:hAnsi="Roma Neue" w:cs="Arial"/>
          <w:sz w:val="20"/>
          <w:szCs w:val="20"/>
          <w:u w:val="single"/>
        </w:rPr>
        <w:t>entro 6 mesi dalla stipula del Contratto</w:t>
      </w:r>
      <w:r w:rsidRPr="001D0C3B">
        <w:rPr>
          <w:rFonts w:ascii="Roma Neue" w:hAnsi="Roma Neue" w:cs="Arial"/>
          <w:sz w:val="20"/>
          <w:szCs w:val="20"/>
        </w:rPr>
        <w:t xml:space="preserve">, una relazione relativa all’avvenuto assolvimento degli obblighi di cui alla medesima legge n. 68/1999 e alle eventuali sanzioni e provvedimenti disposti a proprio carico nel triennio antecedente la data di scadenza di presentazione delle offerte. La relazione dovrà essere trasmessa entro il medesimo termine anche alle rappresentanze sindacali </w:t>
      </w:r>
      <w:r w:rsidR="00AE11B1" w:rsidRPr="001D0C3B">
        <w:rPr>
          <w:rFonts w:ascii="Roma Neue" w:hAnsi="Roma Neue" w:cs="Arial"/>
          <w:sz w:val="20"/>
          <w:szCs w:val="20"/>
        </w:rPr>
        <w:t>aziendali</w:t>
      </w:r>
      <w:r w:rsidR="00AE11B1">
        <w:rPr>
          <w:rFonts w:ascii="Roma Neue" w:hAnsi="Roma Neue" w:cs="Arial"/>
          <w:sz w:val="20"/>
          <w:szCs w:val="20"/>
        </w:rPr>
        <w:t xml:space="preserve"> </w:t>
      </w:r>
      <w:r w:rsidR="00AE11B1" w:rsidRPr="00AE11B1">
        <w:t>(</w:t>
      </w:r>
      <w:r w:rsidR="009B56BF" w:rsidRPr="009B56BF">
        <w:rPr>
          <w:rFonts w:ascii="Roma Neue" w:hAnsi="Roma Neue" w:cs="Arial"/>
          <w:i/>
          <w:iCs/>
          <w:sz w:val="20"/>
          <w:szCs w:val="20"/>
        </w:rPr>
        <w:t>comma 3</w:t>
      </w:r>
      <w:r w:rsidR="009B56BF">
        <w:rPr>
          <w:rFonts w:ascii="Roma Neue" w:hAnsi="Roma Neue" w:cs="Arial"/>
          <w:i/>
          <w:iCs/>
          <w:sz w:val="20"/>
          <w:szCs w:val="20"/>
        </w:rPr>
        <w:t>,</w:t>
      </w:r>
      <w:r w:rsidR="009B56BF">
        <w:t xml:space="preserve"> </w:t>
      </w:r>
      <w:r w:rsidR="00AE11B1" w:rsidRPr="00AE11B1">
        <w:rPr>
          <w:rFonts w:ascii="Roma Neue" w:hAnsi="Roma Neue" w:cs="Arial"/>
          <w:i/>
          <w:iCs/>
          <w:sz w:val="20"/>
          <w:szCs w:val="20"/>
        </w:rPr>
        <w:t xml:space="preserve">art. 1, allegato II.3 </w:t>
      </w:r>
      <w:r w:rsidR="002A2764" w:rsidRPr="002A2764">
        <w:rPr>
          <w:rFonts w:ascii="Roma Neue" w:hAnsi="Roma Neue" w:cs="Arial"/>
          <w:i/>
          <w:iCs/>
          <w:sz w:val="20"/>
          <w:szCs w:val="20"/>
        </w:rPr>
        <w:t>al D.lgs. 36/2023</w:t>
      </w:r>
      <w:r w:rsidR="00AE11B1">
        <w:rPr>
          <w:rFonts w:ascii="Roma Neue" w:hAnsi="Roma Neue" w:cs="Arial"/>
          <w:i/>
          <w:iCs/>
          <w:sz w:val="20"/>
          <w:szCs w:val="20"/>
        </w:rPr>
        <w:t>)</w:t>
      </w:r>
      <w:r w:rsidR="009B56BF">
        <w:rPr>
          <w:rFonts w:ascii="Roma Neue" w:hAnsi="Roma Neue" w:cs="Arial"/>
          <w:i/>
          <w:iCs/>
          <w:sz w:val="20"/>
          <w:szCs w:val="20"/>
        </w:rPr>
        <w:t>;</w:t>
      </w:r>
    </w:p>
    <w:p w14:paraId="7D1FFC41" w14:textId="36792D71" w:rsidR="009B56BF" w:rsidRPr="007C67E9" w:rsidRDefault="005C347F" w:rsidP="007C67E9">
      <w:pPr>
        <w:pStyle w:val="Paragrafoelenco"/>
        <w:numPr>
          <w:ilvl w:val="0"/>
          <w:numId w:val="4"/>
        </w:numPr>
        <w:spacing w:after="0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di </w:t>
      </w:r>
      <w:r w:rsidRPr="005C347F">
        <w:rPr>
          <w:rFonts w:ascii="Roma Neue" w:hAnsi="Roma Neue" w:cs="Arial"/>
          <w:sz w:val="20"/>
          <w:szCs w:val="20"/>
        </w:rPr>
        <w:t>assumersi l’obbligo</w:t>
      </w:r>
      <w:r w:rsidR="001D0C3B" w:rsidRPr="001D0C3B">
        <w:rPr>
          <w:rFonts w:ascii="Roma Neue" w:hAnsi="Roma Neue" w:cs="Arial"/>
          <w:sz w:val="20"/>
          <w:szCs w:val="20"/>
        </w:rPr>
        <w:t xml:space="preserve">, ai sensi dell’art. 1, co. 4, dell’Allegato II.3 al </w:t>
      </w:r>
      <w:r w:rsidR="00F758A6" w:rsidRPr="001D0C3B">
        <w:rPr>
          <w:rFonts w:ascii="Roma Neue" w:hAnsi="Roma Neue" w:cs="Arial"/>
          <w:sz w:val="20"/>
          <w:szCs w:val="20"/>
        </w:rPr>
        <w:t>D.lgs.</w:t>
      </w:r>
      <w:r w:rsidR="001D0C3B" w:rsidRPr="001D0C3B">
        <w:rPr>
          <w:rFonts w:ascii="Roma Neue" w:hAnsi="Roma Neue" w:cs="Arial"/>
          <w:sz w:val="20"/>
          <w:szCs w:val="20"/>
        </w:rPr>
        <w:t xml:space="preserve"> 36/2023, ed in conformità all’art. 9 della </w:t>
      </w:r>
      <w:r w:rsidR="00F629E1">
        <w:rPr>
          <w:rFonts w:ascii="Roma Neue" w:hAnsi="Roma Neue" w:cs="Arial"/>
          <w:sz w:val="20"/>
          <w:szCs w:val="20"/>
        </w:rPr>
        <w:t>L</w:t>
      </w:r>
      <w:r w:rsidR="001D0C3B" w:rsidRPr="001D0C3B">
        <w:rPr>
          <w:rFonts w:ascii="Roma Neue" w:hAnsi="Roma Neue" w:cs="Arial"/>
          <w:sz w:val="20"/>
          <w:szCs w:val="20"/>
        </w:rPr>
        <w:t>ettera di invito, in caso di aggiudicazione</w:t>
      </w:r>
      <w:r w:rsidR="001564CF">
        <w:rPr>
          <w:rFonts w:ascii="Roma Neue" w:hAnsi="Roma Neue" w:cs="Arial"/>
          <w:sz w:val="20"/>
          <w:szCs w:val="20"/>
        </w:rPr>
        <w:t xml:space="preserve"> del contratto</w:t>
      </w:r>
      <w:r w:rsidR="001D0C3B" w:rsidRPr="001D0C3B">
        <w:rPr>
          <w:rFonts w:ascii="Roma Neue" w:hAnsi="Roma Neue" w:cs="Arial"/>
          <w:sz w:val="20"/>
          <w:szCs w:val="20"/>
        </w:rPr>
        <w:t xml:space="preserve">, </w:t>
      </w:r>
      <w:r w:rsidR="001564CF">
        <w:rPr>
          <w:rFonts w:ascii="Roma Neue" w:hAnsi="Roma Neue" w:cs="Arial"/>
          <w:sz w:val="20"/>
          <w:szCs w:val="20"/>
        </w:rPr>
        <w:t xml:space="preserve">di </w:t>
      </w:r>
      <w:r w:rsidR="001D0C3B" w:rsidRPr="001D0C3B">
        <w:rPr>
          <w:rFonts w:ascii="Roma Neue" w:hAnsi="Roma Neue" w:cs="Arial"/>
          <w:sz w:val="20"/>
          <w:szCs w:val="20"/>
        </w:rPr>
        <w:t xml:space="preserve">assicurare una quota pari almeno al </w:t>
      </w:r>
      <w:r w:rsidR="001D0C3B" w:rsidRPr="001D0C3B">
        <w:rPr>
          <w:rFonts w:ascii="Roma Neue" w:hAnsi="Roma Neue" w:cs="Arial"/>
          <w:b/>
          <w:bCs/>
          <w:sz w:val="20"/>
          <w:szCs w:val="20"/>
        </w:rPr>
        <w:t>15%</w:t>
      </w:r>
      <w:r w:rsidR="001D0C3B" w:rsidRPr="001D0C3B">
        <w:rPr>
          <w:rFonts w:ascii="Roma Neue" w:hAnsi="Roma Neue" w:cs="Arial"/>
          <w:sz w:val="20"/>
          <w:szCs w:val="20"/>
        </w:rPr>
        <w:t xml:space="preserve"> (</w:t>
      </w:r>
      <w:r w:rsidR="001D0C3B" w:rsidRPr="007562A5">
        <w:rPr>
          <w:rFonts w:ascii="Roma Neue" w:hAnsi="Roma Neue" w:cs="Arial"/>
          <w:i/>
          <w:iCs/>
          <w:sz w:val="20"/>
          <w:szCs w:val="20"/>
        </w:rPr>
        <w:t>quindici percento</w:t>
      </w:r>
      <w:r w:rsidR="001D0C3B" w:rsidRPr="001D0C3B">
        <w:rPr>
          <w:rFonts w:ascii="Roma Neue" w:hAnsi="Roma Neue" w:cs="Arial"/>
          <w:sz w:val="20"/>
          <w:szCs w:val="20"/>
        </w:rPr>
        <w:t xml:space="preserve">) e al </w:t>
      </w:r>
      <w:r w:rsidR="001D0C3B" w:rsidRPr="001D0C3B">
        <w:rPr>
          <w:rFonts w:ascii="Roma Neue" w:hAnsi="Roma Neue" w:cs="Arial"/>
          <w:b/>
          <w:bCs/>
          <w:sz w:val="20"/>
          <w:szCs w:val="20"/>
        </w:rPr>
        <w:t>30%</w:t>
      </w:r>
      <w:r w:rsidR="001D0C3B" w:rsidRPr="001D0C3B">
        <w:rPr>
          <w:rFonts w:ascii="Roma Neue" w:hAnsi="Roma Neue" w:cs="Arial"/>
          <w:sz w:val="20"/>
          <w:szCs w:val="20"/>
        </w:rPr>
        <w:t xml:space="preserve"> (</w:t>
      </w:r>
      <w:r w:rsidR="001D0C3B" w:rsidRPr="007562A5">
        <w:rPr>
          <w:rFonts w:ascii="Roma Neue" w:hAnsi="Roma Neue" w:cs="Arial"/>
          <w:i/>
          <w:iCs/>
          <w:sz w:val="20"/>
          <w:szCs w:val="20"/>
        </w:rPr>
        <w:t>trenta percento</w:t>
      </w:r>
      <w:r w:rsidR="001D0C3B" w:rsidRPr="001D0C3B">
        <w:rPr>
          <w:rFonts w:ascii="Roma Neue" w:hAnsi="Roma Neue" w:cs="Arial"/>
          <w:sz w:val="20"/>
          <w:szCs w:val="20"/>
        </w:rPr>
        <w:t>), delle nuove assunzioni eventualmente necessarie per l’esecuzione del contratto o per la realizzazione di attività ad esso connesse o strumentali, rispettivamente (</w:t>
      </w:r>
      <w:r w:rsidR="001D0C3B" w:rsidRPr="001D0C3B">
        <w:rPr>
          <w:rFonts w:ascii="Roma Neue" w:hAnsi="Roma Neue" w:cs="Arial"/>
          <w:i/>
          <w:iCs/>
          <w:sz w:val="20"/>
          <w:szCs w:val="20"/>
        </w:rPr>
        <w:t>i</w:t>
      </w:r>
      <w:r w:rsidR="001D0C3B" w:rsidRPr="001D0C3B">
        <w:rPr>
          <w:rFonts w:ascii="Roma Neue" w:hAnsi="Roma Neue" w:cs="Arial"/>
          <w:sz w:val="20"/>
          <w:szCs w:val="20"/>
        </w:rPr>
        <w:t>) all’occupazione femminile e (</w:t>
      </w:r>
      <w:r w:rsidR="001D0C3B" w:rsidRPr="001D0C3B">
        <w:rPr>
          <w:rFonts w:ascii="Roma Neue" w:hAnsi="Roma Neue" w:cs="Arial"/>
          <w:i/>
          <w:iCs/>
          <w:sz w:val="20"/>
          <w:szCs w:val="20"/>
        </w:rPr>
        <w:t>ii</w:t>
      </w:r>
      <w:r w:rsidR="001D0C3B" w:rsidRPr="001D0C3B">
        <w:rPr>
          <w:rFonts w:ascii="Roma Neue" w:hAnsi="Roma Neue" w:cs="Arial"/>
          <w:sz w:val="20"/>
          <w:szCs w:val="20"/>
        </w:rPr>
        <w:t>) all’occupazione giovanile (rivolta a giovani di età inferiore a 36 anni al momento dell’assunzione);</w:t>
      </w:r>
    </w:p>
    <w:p w14:paraId="751A2A89" w14:textId="75B8B11F" w:rsidR="00F758A6" w:rsidRPr="00FD4CEB" w:rsidRDefault="00F758A6" w:rsidP="0027424C">
      <w:pPr>
        <w:numPr>
          <w:ilvl w:val="0"/>
          <w:numId w:val="4"/>
        </w:numPr>
        <w:tabs>
          <w:tab w:val="num" w:pos="360"/>
          <w:tab w:val="num" w:pos="560"/>
        </w:tabs>
        <w:spacing w:after="0" w:line="280" w:lineRule="exact"/>
        <w:ind w:left="425" w:right="11" w:hanging="425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con riferimento </w:t>
      </w:r>
      <w:r w:rsidRPr="00FD4CEB">
        <w:rPr>
          <w:rFonts w:ascii="Roma Neue" w:hAnsi="Roma Neue" w:cs="Arial"/>
          <w:sz w:val="20"/>
          <w:szCs w:val="20"/>
        </w:rPr>
        <w:t>all’assolvimento degli obblighi di cui alla legge n. 68/1999</w:t>
      </w:r>
      <w:r>
        <w:rPr>
          <w:rFonts w:ascii="Roma Neue" w:hAnsi="Roma Neue" w:cs="Arial"/>
          <w:sz w:val="20"/>
          <w:szCs w:val="20"/>
        </w:rPr>
        <w:t xml:space="preserve">, </w:t>
      </w:r>
      <w:r w:rsidR="00C57FC6">
        <w:rPr>
          <w:rFonts w:ascii="Roma Neue" w:hAnsi="Roma Neue" w:cs="Arial"/>
          <w:sz w:val="20"/>
          <w:szCs w:val="20"/>
        </w:rPr>
        <w:t>nello specifico</w:t>
      </w:r>
      <w:r w:rsidR="00F629E1">
        <w:rPr>
          <w:rFonts w:ascii="Roma Neue" w:hAnsi="Roma Neue" w:cs="Arial"/>
          <w:sz w:val="20"/>
          <w:szCs w:val="20"/>
        </w:rPr>
        <w:t>,</w:t>
      </w:r>
      <w:r w:rsidR="00C57FC6">
        <w:rPr>
          <w:rFonts w:ascii="Roma Neue" w:hAnsi="Roma Neue" w:cs="Arial"/>
          <w:sz w:val="20"/>
          <w:szCs w:val="20"/>
        </w:rPr>
        <w:t xml:space="preserve"> </w:t>
      </w:r>
      <w:r>
        <w:rPr>
          <w:rFonts w:ascii="Roma Neue" w:hAnsi="Roma Neue" w:cs="Arial"/>
          <w:sz w:val="20"/>
          <w:szCs w:val="20"/>
        </w:rPr>
        <w:t xml:space="preserve">dichiara: </w:t>
      </w:r>
    </w:p>
    <w:tbl>
      <w:tblPr>
        <w:tblStyle w:val="Grigliatabella"/>
        <w:tblpPr w:leftFromText="141" w:rightFromText="141" w:vertAnchor="text" w:horzAnchor="page" w:tblpX="1810" w:tblpY="220"/>
        <w:tblW w:w="8941" w:type="dxa"/>
        <w:tblLook w:val="04A0" w:firstRow="1" w:lastRow="0" w:firstColumn="1" w:lastColumn="0" w:noHBand="0" w:noVBand="1"/>
      </w:tblPr>
      <w:tblGrid>
        <w:gridCol w:w="492"/>
        <w:gridCol w:w="1063"/>
        <w:gridCol w:w="7386"/>
      </w:tblGrid>
      <w:tr w:rsidR="00F758A6" w:rsidRPr="00FD4CEB" w14:paraId="5798F31D" w14:textId="77777777" w:rsidTr="00E63438">
        <w:trPr>
          <w:trHeight w:val="746"/>
        </w:trPr>
        <w:tc>
          <w:tcPr>
            <w:tcW w:w="492" w:type="dxa"/>
          </w:tcPr>
          <w:p w14:paraId="4B80EBCC" w14:textId="77777777" w:rsidR="00F758A6" w:rsidRPr="00FD4CEB" w:rsidRDefault="00F758A6" w:rsidP="00985383">
            <w:pPr>
              <w:rPr>
                <w:rFonts w:ascii="Roma Neue" w:eastAsiaTheme="minorHAnsi" w:hAnsi="Roma Neue" w:cs="Arial"/>
              </w:rPr>
            </w:pPr>
          </w:p>
          <w:p w14:paraId="2BE2BCF0" w14:textId="44C8CBFC" w:rsidR="00F758A6" w:rsidRPr="00E63438" w:rsidRDefault="00E63438" w:rsidP="00E63438">
            <w:pPr>
              <w:rPr>
                <w:rFonts w:ascii="Roma Neue" w:hAnsi="Roma Neue" w:cs="Arial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49" w:type="dxa"/>
            <w:gridSpan w:val="2"/>
          </w:tcPr>
          <w:p w14:paraId="34771622" w14:textId="77777777" w:rsidR="00F758A6" w:rsidRPr="00E36D49" w:rsidRDefault="00F758A6" w:rsidP="00985383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E36D49">
              <w:rPr>
                <w:rFonts w:ascii="Roma Neue" w:hAnsi="Roma Neue" w:cs="Arial"/>
              </w:rPr>
              <w:t>di aver assolto, al momento della presentazione dell’offerta, agli obblighi di cui alla Legge 68/1999;</w:t>
            </w:r>
          </w:p>
        </w:tc>
      </w:tr>
      <w:tr w:rsidR="00F758A6" w:rsidRPr="00FD4CEB" w14:paraId="4CD36C77" w14:textId="77777777" w:rsidTr="00E63438">
        <w:trPr>
          <w:trHeight w:val="375"/>
        </w:trPr>
        <w:tc>
          <w:tcPr>
            <w:tcW w:w="492" w:type="dxa"/>
          </w:tcPr>
          <w:p w14:paraId="21B3746E" w14:textId="77777777" w:rsidR="00F758A6" w:rsidRPr="00FD4CEB" w:rsidRDefault="00F758A6" w:rsidP="00985383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8449" w:type="dxa"/>
            <w:gridSpan w:val="2"/>
            <w:vAlign w:val="center"/>
          </w:tcPr>
          <w:p w14:paraId="7C867214" w14:textId="77777777" w:rsidR="00F758A6" w:rsidRPr="00E36D49" w:rsidRDefault="00F758A6" w:rsidP="00985383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iCs/>
              </w:rPr>
            </w:pPr>
            <w:r w:rsidRPr="00E36D49">
              <w:rPr>
                <w:rFonts w:ascii="Roma Neue" w:hAnsi="Roma Neue" w:cs="Arial"/>
                <w:b/>
                <w:bCs/>
                <w:i/>
                <w:iCs/>
              </w:rPr>
              <w:t>Oppure, in alternativa</w:t>
            </w:r>
          </w:p>
        </w:tc>
      </w:tr>
      <w:tr w:rsidR="00F758A6" w:rsidRPr="00FD4CEB" w14:paraId="00CEFCF3" w14:textId="77777777" w:rsidTr="00E63438">
        <w:trPr>
          <w:trHeight w:val="532"/>
        </w:trPr>
        <w:tc>
          <w:tcPr>
            <w:tcW w:w="492" w:type="dxa"/>
            <w:vAlign w:val="center"/>
          </w:tcPr>
          <w:p w14:paraId="65F4ED2A" w14:textId="7EBB88EE" w:rsidR="00F758A6" w:rsidRPr="00E63438" w:rsidRDefault="00E63438" w:rsidP="00E63438">
            <w:pPr>
              <w:rPr>
                <w:rFonts w:ascii="Roma Neue" w:eastAsiaTheme="minorHAnsi" w:hAnsi="Roma Neue" w:cs="Arial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49" w:type="dxa"/>
            <w:gridSpan w:val="2"/>
          </w:tcPr>
          <w:p w14:paraId="003B5F98" w14:textId="77777777" w:rsidR="00F758A6" w:rsidRPr="00E36D49" w:rsidRDefault="00F758A6" w:rsidP="00985383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E36D49">
              <w:rPr>
                <w:rFonts w:ascii="Roma Neue" w:hAnsi="Roma Neue" w:cs="Arial"/>
              </w:rPr>
              <w:t>di non essere tenuto alla disciplina della Legge n. 68/1999, in quanto:</w:t>
            </w:r>
          </w:p>
        </w:tc>
      </w:tr>
      <w:tr w:rsidR="00F758A6" w:rsidRPr="00FD4CEB" w14:paraId="3036E6A4" w14:textId="77777777" w:rsidTr="00E36D49">
        <w:trPr>
          <w:trHeight w:val="466"/>
        </w:trPr>
        <w:tc>
          <w:tcPr>
            <w:tcW w:w="492" w:type="dxa"/>
            <w:vMerge w:val="restart"/>
          </w:tcPr>
          <w:p w14:paraId="1FCAA8A2" w14:textId="77777777" w:rsidR="00F758A6" w:rsidRPr="00FD4CEB" w:rsidRDefault="00F758A6" w:rsidP="00985383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1063" w:type="dxa"/>
            <w:vAlign w:val="center"/>
          </w:tcPr>
          <w:p w14:paraId="3CB41319" w14:textId="7B8114D5" w:rsidR="00F758A6" w:rsidRPr="00E36D49" w:rsidRDefault="00E63438" w:rsidP="00E63438">
            <w:pPr>
              <w:tabs>
                <w:tab w:val="left" w:pos="426"/>
              </w:tabs>
              <w:rPr>
                <w:rFonts w:ascii="Roma Neue" w:hAnsi="Roma Neue" w:cs="Arial"/>
                <w:i/>
                <w:iCs/>
              </w:rPr>
            </w:pPr>
            <w:r w:rsidRPr="00E36D49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36D49">
              <w:rPr>
                <w:rFonts w:ascii="Arial" w:hAnsi="Arial" w:cs="Arial"/>
                <w:b/>
              </w:rPr>
              <w:instrText xml:space="preserve"> FORMCHECKBOX </w:instrText>
            </w:r>
            <w:r w:rsidRPr="00E36D49">
              <w:rPr>
                <w:rFonts w:ascii="Arial" w:hAnsi="Arial" w:cs="Arial"/>
                <w:b/>
              </w:rPr>
            </w:r>
            <w:r w:rsidRPr="00E36D49">
              <w:rPr>
                <w:rFonts w:ascii="Arial" w:hAnsi="Arial" w:cs="Arial"/>
                <w:b/>
              </w:rPr>
              <w:fldChar w:fldCharType="separate"/>
            </w:r>
            <w:r w:rsidRPr="00E36D4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386" w:type="dxa"/>
          </w:tcPr>
          <w:p w14:paraId="634D86BD" w14:textId="77777777" w:rsidR="00F758A6" w:rsidRPr="00E36D49" w:rsidRDefault="00F758A6" w:rsidP="00985383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E36D49">
              <w:rPr>
                <w:rFonts w:ascii="Roma Neue" w:hAnsi="Roma Neue" w:cs="Arial"/>
              </w:rPr>
              <w:t>occupa un numero di dipendenti inferiore a 15;</w:t>
            </w:r>
          </w:p>
        </w:tc>
      </w:tr>
      <w:tr w:rsidR="00F758A6" w:rsidRPr="00FD4CEB" w14:paraId="4FBE40F3" w14:textId="77777777" w:rsidTr="00E63438">
        <w:trPr>
          <w:trHeight w:val="466"/>
        </w:trPr>
        <w:tc>
          <w:tcPr>
            <w:tcW w:w="492" w:type="dxa"/>
            <w:vMerge/>
          </w:tcPr>
          <w:p w14:paraId="453ADD39" w14:textId="77777777" w:rsidR="00F758A6" w:rsidRPr="00FD4CEB" w:rsidRDefault="00F758A6" w:rsidP="00985383">
            <w:pPr>
              <w:rPr>
                <w:rFonts w:ascii="Roma Neue" w:hAnsi="Roma Neue" w:cs="Arial"/>
                <w:i/>
                <w:iCs/>
              </w:rPr>
            </w:pPr>
          </w:p>
        </w:tc>
        <w:tc>
          <w:tcPr>
            <w:tcW w:w="8449" w:type="dxa"/>
            <w:gridSpan w:val="2"/>
          </w:tcPr>
          <w:p w14:paraId="7E459DA8" w14:textId="77777777" w:rsidR="00F758A6" w:rsidRPr="00E36D49" w:rsidRDefault="00F758A6" w:rsidP="00985383">
            <w:pPr>
              <w:tabs>
                <w:tab w:val="num" w:pos="560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i/>
                <w:iCs/>
              </w:rPr>
            </w:pPr>
            <w:r w:rsidRPr="00E36D49">
              <w:rPr>
                <w:rFonts w:ascii="Roma Neue" w:hAnsi="Roma Neue" w:cs="Arial"/>
                <w:b/>
                <w:bCs/>
                <w:i/>
                <w:iCs/>
              </w:rPr>
              <w:t>Oppure</w:t>
            </w:r>
            <w:r w:rsidRPr="00E36D49">
              <w:rPr>
                <w:rFonts w:ascii="Roma Neue" w:hAnsi="Roma Neue" w:cs="Arial"/>
                <w:i/>
                <w:iCs/>
              </w:rPr>
              <w:t>,</w:t>
            </w:r>
          </w:p>
        </w:tc>
      </w:tr>
      <w:tr w:rsidR="00E36D49" w:rsidRPr="00FD4CEB" w14:paraId="5D5F3E5C" w14:textId="77777777" w:rsidTr="00E36D49">
        <w:trPr>
          <w:trHeight w:val="1302"/>
        </w:trPr>
        <w:tc>
          <w:tcPr>
            <w:tcW w:w="492" w:type="dxa"/>
          </w:tcPr>
          <w:p w14:paraId="752E21BA" w14:textId="77777777" w:rsidR="00E36D49" w:rsidRPr="00FD4CEB" w:rsidRDefault="00E36D49" w:rsidP="00985383">
            <w:pPr>
              <w:rPr>
                <w:rFonts w:ascii="Roma Neue" w:eastAsiaTheme="minorHAnsi" w:hAnsi="Roma Neue" w:cs="Arial"/>
              </w:rPr>
            </w:pPr>
          </w:p>
        </w:tc>
        <w:tc>
          <w:tcPr>
            <w:tcW w:w="1063" w:type="dxa"/>
          </w:tcPr>
          <w:p w14:paraId="7D96144B" w14:textId="77777777" w:rsidR="00E36D49" w:rsidRPr="00E36D49" w:rsidRDefault="00E36D49" w:rsidP="00985383">
            <w:pPr>
              <w:rPr>
                <w:rFonts w:ascii="Arial" w:hAnsi="Arial" w:cs="Arial"/>
                <w:b/>
              </w:rPr>
            </w:pPr>
          </w:p>
          <w:p w14:paraId="5FD327AD" w14:textId="77777777" w:rsidR="00E36D49" w:rsidRPr="00E36D49" w:rsidRDefault="00E36D49" w:rsidP="00985383">
            <w:pPr>
              <w:rPr>
                <w:rFonts w:ascii="Arial" w:hAnsi="Arial" w:cs="Arial"/>
                <w:b/>
              </w:rPr>
            </w:pPr>
          </w:p>
          <w:p w14:paraId="05D0C805" w14:textId="0195831A" w:rsidR="00E36D49" w:rsidRPr="00E36D49" w:rsidRDefault="00E36D49" w:rsidP="00985383">
            <w:pPr>
              <w:rPr>
                <w:rFonts w:ascii="Roma Neue" w:eastAsiaTheme="minorHAnsi" w:hAnsi="Roma Neue" w:cs="Arial"/>
              </w:rPr>
            </w:pPr>
            <w:r w:rsidRPr="00E36D49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36D49">
              <w:rPr>
                <w:rFonts w:ascii="Arial" w:hAnsi="Arial" w:cs="Arial"/>
                <w:b/>
              </w:rPr>
              <w:instrText xml:space="preserve"> FORMCHECKBOX </w:instrText>
            </w:r>
            <w:r w:rsidRPr="00E36D49">
              <w:rPr>
                <w:rFonts w:ascii="Arial" w:hAnsi="Arial" w:cs="Arial"/>
                <w:b/>
              </w:rPr>
            </w:r>
            <w:r w:rsidRPr="00E36D49">
              <w:rPr>
                <w:rFonts w:ascii="Arial" w:hAnsi="Arial" w:cs="Arial"/>
                <w:b/>
              </w:rPr>
              <w:fldChar w:fldCharType="separate"/>
            </w:r>
            <w:r w:rsidRPr="00E36D4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386" w:type="dxa"/>
          </w:tcPr>
          <w:p w14:paraId="2D0909F7" w14:textId="77777777" w:rsidR="00E36D49" w:rsidRPr="00E36D49" w:rsidRDefault="00E36D49" w:rsidP="00E36D49">
            <w:pPr>
              <w:tabs>
                <w:tab w:val="left" w:pos="851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E36D49">
              <w:rPr>
                <w:rFonts w:ascii="Roma Neue" w:hAnsi="Roma Neue" w:cs="Arial"/>
              </w:rPr>
              <w:t>la propria azienda, pur avendo un numero di dipendenti pari o superiore a 15, non rientra negli obblighi imposti dalla legge n. 68/1999, in quanto il numero dipendenti computabili nella quota ivi prevista risulta inferiore a 15;</w:t>
            </w:r>
          </w:p>
          <w:p w14:paraId="35962D93" w14:textId="77777777" w:rsidR="00E36D49" w:rsidRPr="00E36D49" w:rsidRDefault="00E36D49" w:rsidP="00985383">
            <w:pPr>
              <w:tabs>
                <w:tab w:val="left" w:pos="851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</w:p>
        </w:tc>
      </w:tr>
    </w:tbl>
    <w:p w14:paraId="499250FB" w14:textId="77777777" w:rsidR="00F758A6" w:rsidRDefault="00F758A6" w:rsidP="00F758A6">
      <w:pPr>
        <w:pStyle w:val="Paragrafoelenco"/>
        <w:spacing w:after="0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52B31340" w14:textId="77777777" w:rsidR="00F758A6" w:rsidRDefault="00F758A6" w:rsidP="00F758A6">
      <w:pPr>
        <w:pStyle w:val="Paragrafoelenco"/>
        <w:spacing w:after="0" w:line="360" w:lineRule="auto"/>
        <w:ind w:left="426"/>
        <w:contextualSpacing/>
        <w:jc w:val="both"/>
        <w:rPr>
          <w:rFonts w:ascii="Roma Neue" w:hAnsi="Roma Neue" w:cs="Arial"/>
          <w:sz w:val="20"/>
          <w:szCs w:val="20"/>
        </w:rPr>
      </w:pPr>
    </w:p>
    <w:p w14:paraId="1DCB38DF" w14:textId="77777777" w:rsidR="00F14925" w:rsidRPr="007C67E9" w:rsidRDefault="00F14925" w:rsidP="007C67E9">
      <w:pPr>
        <w:spacing w:after="12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77D8F4A9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767F2120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157B06CD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08AA7DEC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0D55D9DF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12D440E3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29CEA0F8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26912BDD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52F32A79" w14:textId="77777777" w:rsidR="00E36D49" w:rsidRDefault="00E36D49" w:rsidP="00E36D49">
      <w:pPr>
        <w:pStyle w:val="Paragrafoelenco"/>
        <w:spacing w:after="12" w:line="360" w:lineRule="auto"/>
        <w:ind w:left="425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1A00CCDF" w14:textId="77777777" w:rsidR="00E36D49" w:rsidRPr="00E36D49" w:rsidRDefault="00E36D49" w:rsidP="00E36D49">
      <w:pPr>
        <w:spacing w:after="12" w:line="360" w:lineRule="auto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</w:p>
    <w:p w14:paraId="0EC6FC65" w14:textId="2BC0AEDB" w:rsidR="00F758A6" w:rsidRPr="00321A86" w:rsidRDefault="00F758A6" w:rsidP="00F758A6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eastAsiaTheme="minorHAnsi" w:hAnsi="Roma Neue" w:cs="Arial"/>
          <w:sz w:val="20"/>
          <w:szCs w:val="20"/>
        </w:rPr>
      </w:pPr>
      <w:r>
        <w:rPr>
          <w:rFonts w:ascii="Roma Neue" w:eastAsiaTheme="minorHAnsi" w:hAnsi="Roma Neue" w:cs="Arial"/>
          <w:sz w:val="20"/>
          <w:szCs w:val="20"/>
        </w:rPr>
        <w:t xml:space="preserve">con riferimento alla </w:t>
      </w:r>
      <w:r w:rsidRPr="00FD4CEB">
        <w:rPr>
          <w:rFonts w:ascii="Roma Neue" w:eastAsiaTheme="minorHAnsi" w:hAnsi="Roma Neue" w:cs="Arial"/>
          <w:b/>
          <w:bCs/>
          <w:sz w:val="20"/>
          <w:szCs w:val="20"/>
        </w:rPr>
        <w:t>White list</w:t>
      </w:r>
      <w:r>
        <w:rPr>
          <w:rFonts w:ascii="Roma Neue" w:eastAsiaTheme="minorHAnsi" w:hAnsi="Roma Neue" w:cs="Arial"/>
          <w:b/>
          <w:bCs/>
          <w:sz w:val="20"/>
          <w:szCs w:val="20"/>
        </w:rPr>
        <w:t xml:space="preserve">, </w:t>
      </w:r>
      <w:r w:rsidRPr="00F758A6">
        <w:rPr>
          <w:rFonts w:ascii="Roma Neue" w:eastAsiaTheme="minorHAnsi" w:hAnsi="Roma Neue" w:cs="Arial"/>
          <w:sz w:val="20"/>
          <w:szCs w:val="20"/>
        </w:rPr>
        <w:t>dichiara</w:t>
      </w:r>
      <w:r>
        <w:rPr>
          <w:rFonts w:ascii="Roma Neue" w:eastAsiaTheme="minorHAnsi" w:hAnsi="Roma Neue" w:cs="Arial"/>
          <w:b/>
          <w:bCs/>
          <w:sz w:val="20"/>
          <w:szCs w:val="20"/>
        </w:rPr>
        <w:t>:</w:t>
      </w:r>
    </w:p>
    <w:tbl>
      <w:tblPr>
        <w:tblStyle w:val="Grigliatabella"/>
        <w:tblpPr w:leftFromText="141" w:rightFromText="141" w:vertAnchor="text" w:horzAnchor="page" w:tblpX="1832" w:tblpY="92"/>
        <w:tblW w:w="8926" w:type="dxa"/>
        <w:tblLook w:val="04A0" w:firstRow="1" w:lastRow="0" w:firstColumn="1" w:lastColumn="0" w:noHBand="0" w:noVBand="1"/>
      </w:tblPr>
      <w:tblGrid>
        <w:gridCol w:w="567"/>
        <w:gridCol w:w="8359"/>
      </w:tblGrid>
      <w:tr w:rsidR="00F758A6" w:rsidRPr="00FD4CEB" w14:paraId="4830D469" w14:textId="77777777" w:rsidTr="007E5E02">
        <w:trPr>
          <w:trHeight w:val="781"/>
        </w:trPr>
        <w:tc>
          <w:tcPr>
            <w:tcW w:w="567" w:type="dxa"/>
          </w:tcPr>
          <w:p w14:paraId="394F0006" w14:textId="77777777" w:rsidR="00F758A6" w:rsidRPr="005F1444" w:rsidRDefault="00F758A6" w:rsidP="007E5E02">
            <w:pPr>
              <w:rPr>
                <w:rFonts w:ascii="Arial" w:eastAsiaTheme="minorHAnsi" w:hAnsi="Arial" w:cs="Arial"/>
              </w:rPr>
            </w:pPr>
            <w:bookmarkStart w:id="2" w:name="_Hlk205307489"/>
          </w:p>
          <w:p w14:paraId="26C0C258" w14:textId="543721A9" w:rsidR="00F758A6" w:rsidRPr="00E63438" w:rsidRDefault="00E63438" w:rsidP="00E63438">
            <w:pPr>
              <w:rPr>
                <w:rFonts w:ascii="Roma Neue" w:hAnsi="Roma Neue" w:cs="Arial"/>
              </w:rPr>
            </w:pPr>
            <w:r w:rsidRPr="00E63438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63438">
              <w:rPr>
                <w:rFonts w:ascii="Arial" w:hAnsi="Arial" w:cs="Arial"/>
                <w:b/>
              </w:rPr>
              <w:instrText xml:space="preserve"> FORMCHECKBOX </w:instrText>
            </w:r>
            <w:r w:rsidRPr="00E63438">
              <w:rPr>
                <w:rFonts w:ascii="Arial" w:hAnsi="Arial" w:cs="Arial"/>
                <w:b/>
              </w:rPr>
            </w:r>
            <w:r w:rsidRPr="00E63438">
              <w:rPr>
                <w:rFonts w:ascii="Arial" w:hAnsi="Arial" w:cs="Arial"/>
                <w:b/>
              </w:rPr>
              <w:fldChar w:fldCharType="separate"/>
            </w:r>
            <w:r w:rsidRPr="00E6343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9" w:type="dxa"/>
          </w:tcPr>
          <w:p w14:paraId="4BEC6D7B" w14:textId="77777777" w:rsidR="00F758A6" w:rsidRPr="00FD4CEB" w:rsidRDefault="00F758A6" w:rsidP="00E63438">
            <w:pPr>
              <w:spacing w:before="120" w:after="120" w:line="280" w:lineRule="exact"/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essere</w:t>
            </w:r>
            <w:r w:rsidRPr="00FD4CEB"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  <w:b/>
                <w:bCs/>
              </w:rPr>
              <w:t>ISCRITTO</w:t>
            </w:r>
            <w:r w:rsidRPr="00FD4CEB">
              <w:rPr>
                <w:rFonts w:ascii="Roma Neue" w:hAnsi="Roma Neue" w:cs="Arial"/>
              </w:rPr>
              <w:t xml:space="preserve"> nell’elenco “White List” della Prefettura della Provincia di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  <w:b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competente, con decorrenza dalla data del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 e con validità fino a tutto il  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</w:p>
        </w:tc>
      </w:tr>
      <w:tr w:rsidR="00F758A6" w:rsidRPr="00FD4CEB" w14:paraId="198D2A39" w14:textId="77777777" w:rsidTr="007E5E02">
        <w:trPr>
          <w:trHeight w:val="474"/>
        </w:trPr>
        <w:tc>
          <w:tcPr>
            <w:tcW w:w="8926" w:type="dxa"/>
            <w:gridSpan w:val="2"/>
          </w:tcPr>
          <w:p w14:paraId="145199FD" w14:textId="77777777" w:rsidR="00F758A6" w:rsidRPr="00A164F4" w:rsidRDefault="00F758A6" w:rsidP="007E5E02">
            <w:pPr>
              <w:rPr>
                <w:rFonts w:ascii="Roma Neue" w:hAnsi="Roma Neue" w:cs="Arial"/>
                <w:b/>
                <w:bCs/>
                <w:i/>
                <w:iCs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F758A6" w:rsidRPr="00FD4CEB" w14:paraId="3F44934D" w14:textId="77777777" w:rsidTr="007E5E02">
        <w:trPr>
          <w:trHeight w:val="1264"/>
        </w:trPr>
        <w:tc>
          <w:tcPr>
            <w:tcW w:w="567" w:type="dxa"/>
          </w:tcPr>
          <w:p w14:paraId="57997FBB" w14:textId="77777777" w:rsidR="00F758A6" w:rsidRPr="005F1444" w:rsidRDefault="00F758A6" w:rsidP="007E5E02">
            <w:pPr>
              <w:rPr>
                <w:rFonts w:ascii="Arial" w:eastAsiaTheme="minorHAnsi" w:hAnsi="Arial" w:cs="Arial"/>
              </w:rPr>
            </w:pPr>
          </w:p>
          <w:p w14:paraId="13791B30" w14:textId="77777777" w:rsidR="00A272DF" w:rsidRDefault="00A272DF" w:rsidP="00E63438">
            <w:pPr>
              <w:rPr>
                <w:rFonts w:ascii="Arial" w:hAnsi="Arial" w:cs="Arial"/>
                <w:b/>
              </w:rPr>
            </w:pPr>
          </w:p>
          <w:p w14:paraId="36C61D86" w14:textId="2B706FAD" w:rsidR="00F758A6" w:rsidRPr="00E63438" w:rsidRDefault="00E63438" w:rsidP="00E63438">
            <w:pPr>
              <w:rPr>
                <w:rFonts w:ascii="Roma Neue" w:eastAsiaTheme="minorHAnsi" w:hAnsi="Roma Neue" w:cs="Arial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9" w:type="dxa"/>
          </w:tcPr>
          <w:p w14:paraId="6967696E" w14:textId="4E0202C4" w:rsidR="00F758A6" w:rsidRPr="00FD4CEB" w:rsidRDefault="00F758A6" w:rsidP="00E63438">
            <w:pPr>
              <w:spacing w:before="120" w:after="120" w:line="280" w:lineRule="exact"/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aver</w:t>
            </w:r>
            <w:r w:rsidRPr="00FD4CEB">
              <w:rPr>
                <w:rFonts w:ascii="Roma Neue" w:hAnsi="Roma Neue" w:cs="Arial"/>
              </w:rPr>
              <w:t xml:space="preserve"> presentato in data</w:t>
            </w:r>
            <w:r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istanza </w:t>
            </w:r>
            <w:r w:rsidRPr="00FD4CEB">
              <w:rPr>
                <w:rFonts w:ascii="Roma Neue" w:hAnsi="Roma Neue" w:cs="Arial"/>
                <w:b/>
                <w:bCs/>
              </w:rPr>
              <w:t xml:space="preserve">di RINNOVO </w:t>
            </w:r>
            <w:r w:rsidRPr="00FD4CEB">
              <w:rPr>
                <w:rFonts w:ascii="Roma Neue" w:hAnsi="Roma Neue" w:cs="Arial"/>
              </w:rPr>
              <w:t xml:space="preserve">per l’iscrizione nell’elenco “White List” della Prefettura della Provincia di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FD4CEB">
              <w:rPr>
                <w:rFonts w:ascii="Roma Neue" w:hAnsi="Roma Neue" w:cs="Arial"/>
                <w:b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competente, in quanto </w:t>
            </w:r>
            <w:r w:rsidRPr="00FD4CEB">
              <w:rPr>
                <w:rFonts w:ascii="Roma Neue" w:hAnsi="Roma Neue" w:cs="Arial"/>
                <w:b/>
                <w:bCs/>
              </w:rPr>
              <w:t xml:space="preserve">già in precedenza iscritto </w:t>
            </w:r>
            <w:r w:rsidRPr="00FD4CEB">
              <w:rPr>
                <w:rFonts w:ascii="Roma Neue" w:hAnsi="Roma Neue" w:cs="Arial"/>
              </w:rPr>
              <w:t xml:space="preserve">in tale </w:t>
            </w:r>
            <w:r>
              <w:rPr>
                <w:rFonts w:ascii="Roma Neue" w:hAnsi="Roma Neue" w:cs="Arial"/>
              </w:rPr>
              <w:t>E</w:t>
            </w:r>
            <w:r w:rsidRPr="00FD4CEB">
              <w:rPr>
                <w:rFonts w:ascii="Roma Neue" w:hAnsi="Roma Neue" w:cs="Arial"/>
              </w:rPr>
              <w:t xml:space="preserve">lenco (la previgente iscrizione è scaduta in data </w:t>
            </w:r>
            <w:r w:rsidRPr="00FD4CEB">
              <w:rPr>
                <w:rFonts w:ascii="Roma Neue" w:hAnsi="Roma Neue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</w:rPr>
            </w:r>
            <w:r w:rsidRPr="00FD4CEB">
              <w:rPr>
                <w:rFonts w:ascii="Roma Neue" w:hAnsi="Roma Neue" w:cs="Arial"/>
                <w:b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</w:rPr>
              <w:t> </w:t>
            </w:r>
            <w:r w:rsidRPr="00FD4CEB">
              <w:rPr>
                <w:rFonts w:ascii="Roma Neue" w:hAnsi="Roma Neue" w:cs="Arial"/>
                <w:b/>
              </w:rPr>
              <w:fldChar w:fldCharType="end"/>
            </w:r>
            <w:r w:rsidRPr="004640E8">
              <w:rPr>
                <w:rFonts w:ascii="Roma Neue" w:hAnsi="Roma Neue" w:cs="Arial"/>
                <w:bCs/>
              </w:rPr>
              <w:t xml:space="preserve">) </w:t>
            </w:r>
            <w:r>
              <w:rPr>
                <w:rFonts w:ascii="Roma Neue" w:hAnsi="Roma Neue" w:cs="Arial"/>
                <w:b/>
              </w:rPr>
              <w:t xml:space="preserve">  </w:t>
            </w:r>
            <w:r w:rsidRPr="00177EBF">
              <w:rPr>
                <w:rFonts w:ascii="Roma Neue" w:hAnsi="Roma Neue" w:cs="Arial"/>
                <w:bCs/>
              </w:rPr>
              <w:t>(</w:t>
            </w:r>
            <w:r w:rsidRPr="00F758A6">
              <w:rPr>
                <w:rFonts w:ascii="Roma Neue" w:hAnsi="Roma Neue" w:cs="Arial"/>
                <w:bCs/>
                <w:i/>
                <w:iCs/>
                <w:u w:val="single"/>
              </w:rPr>
              <w:t>Allegare copia dell’istanza di rinnovo dell’iscrizione</w:t>
            </w:r>
            <w:r w:rsidRPr="00177EBF">
              <w:rPr>
                <w:rFonts w:ascii="Roma Neue" w:hAnsi="Roma Neue" w:cs="Arial"/>
                <w:bCs/>
              </w:rPr>
              <w:t>)</w:t>
            </w:r>
          </w:p>
        </w:tc>
      </w:tr>
      <w:tr w:rsidR="00F758A6" w:rsidRPr="00FD4CEB" w14:paraId="0D269315" w14:textId="77777777" w:rsidTr="007E5E02">
        <w:trPr>
          <w:trHeight w:val="474"/>
        </w:trPr>
        <w:tc>
          <w:tcPr>
            <w:tcW w:w="8926" w:type="dxa"/>
            <w:gridSpan w:val="2"/>
          </w:tcPr>
          <w:p w14:paraId="44D3D1DB" w14:textId="77777777" w:rsidR="00F758A6" w:rsidRPr="00A164F4" w:rsidRDefault="00F758A6" w:rsidP="007E5E02">
            <w:pPr>
              <w:rPr>
                <w:rFonts w:ascii="Roma Neue" w:hAnsi="Roma Neue" w:cs="Arial"/>
                <w:b/>
                <w:bCs/>
                <w:i/>
                <w:iCs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F758A6" w:rsidRPr="00FD4CEB" w14:paraId="5D4C08C5" w14:textId="77777777" w:rsidTr="007E5E02">
        <w:trPr>
          <w:trHeight w:val="734"/>
        </w:trPr>
        <w:tc>
          <w:tcPr>
            <w:tcW w:w="567" w:type="dxa"/>
          </w:tcPr>
          <w:p w14:paraId="1BE53BE9" w14:textId="77777777" w:rsidR="00F758A6" w:rsidRPr="005F1444" w:rsidRDefault="00F758A6" w:rsidP="007E5E02">
            <w:pPr>
              <w:rPr>
                <w:rFonts w:ascii="Arial" w:eastAsiaTheme="minorHAnsi" w:hAnsi="Arial" w:cs="Arial"/>
              </w:rPr>
            </w:pPr>
          </w:p>
          <w:p w14:paraId="443824B9" w14:textId="6300E415" w:rsidR="00F758A6" w:rsidRPr="00E63438" w:rsidRDefault="00E63438" w:rsidP="00E63438">
            <w:pPr>
              <w:rPr>
                <w:rFonts w:ascii="Roma Neue" w:hAnsi="Roma Neue" w:cs="Arial"/>
              </w:rPr>
            </w:pPr>
            <w:r w:rsidRPr="00E63438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63438">
              <w:rPr>
                <w:rFonts w:ascii="Arial" w:hAnsi="Arial" w:cs="Arial"/>
                <w:b/>
              </w:rPr>
              <w:instrText xml:space="preserve"> FORMCHECKBOX </w:instrText>
            </w:r>
            <w:r w:rsidRPr="00E63438">
              <w:rPr>
                <w:rFonts w:ascii="Arial" w:hAnsi="Arial" w:cs="Arial"/>
                <w:b/>
              </w:rPr>
            </w:r>
            <w:r w:rsidRPr="00E63438">
              <w:rPr>
                <w:rFonts w:ascii="Arial" w:hAnsi="Arial" w:cs="Arial"/>
                <w:b/>
              </w:rPr>
              <w:fldChar w:fldCharType="separate"/>
            </w:r>
            <w:r w:rsidRPr="00E6343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9" w:type="dxa"/>
          </w:tcPr>
          <w:p w14:paraId="38E5A732" w14:textId="77777777" w:rsidR="00F758A6" w:rsidRPr="00FD4CEB" w:rsidRDefault="00F758A6" w:rsidP="00E63438">
            <w:pPr>
              <w:spacing w:before="120" w:after="120" w:line="280" w:lineRule="exact"/>
              <w:jc w:val="both"/>
              <w:rPr>
                <w:rFonts w:ascii="Roma Neue" w:hAnsi="Roma Neue" w:cs="Arial"/>
              </w:rPr>
            </w:pPr>
            <w:r>
              <w:rPr>
                <w:rFonts w:ascii="Roma Neue" w:hAnsi="Roma Neue" w:cs="Arial"/>
              </w:rPr>
              <w:t>di aver</w:t>
            </w:r>
            <w:r w:rsidRPr="00FD4CEB">
              <w:rPr>
                <w:rFonts w:ascii="Roma Neue" w:hAnsi="Roma Neue" w:cs="Arial"/>
              </w:rPr>
              <w:t xml:space="preserve"> presentat</w:t>
            </w:r>
            <w:r>
              <w:rPr>
                <w:rFonts w:ascii="Roma Neue" w:hAnsi="Roma Neue" w:cs="Arial"/>
              </w:rPr>
              <w:t xml:space="preserve">o </w:t>
            </w:r>
            <w:r w:rsidRPr="00FD4CEB">
              <w:rPr>
                <w:rFonts w:ascii="Roma Neue" w:hAnsi="Roma Neue" w:cs="Arial"/>
              </w:rPr>
              <w:t xml:space="preserve">in data 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e per </w:t>
            </w:r>
            <w:r w:rsidRPr="00FD4CEB">
              <w:rPr>
                <w:rFonts w:ascii="Roma Neue" w:hAnsi="Roma Neue" w:cs="Arial"/>
                <w:b/>
                <w:bCs/>
              </w:rPr>
              <w:t>LA PRIMA VOLTA</w:t>
            </w:r>
            <w:r w:rsidRPr="00FD4CEB">
              <w:rPr>
                <w:rFonts w:ascii="Roma Neue" w:hAnsi="Roma Neue" w:cs="Arial"/>
              </w:rPr>
              <w:t xml:space="preserve"> istanza di iscrizione nella </w:t>
            </w:r>
            <w:r w:rsidRPr="00FD4CEB">
              <w:rPr>
                <w:rFonts w:ascii="Roma Neue" w:hAnsi="Roma Neue" w:cs="Arial"/>
                <w:bCs/>
                <w:iCs/>
              </w:rPr>
              <w:t>White List</w:t>
            </w:r>
            <w:r w:rsidRPr="00FD4CEB">
              <w:rPr>
                <w:rFonts w:ascii="Roma Neue" w:hAnsi="Roma Neue" w:cs="Arial"/>
                <w:b/>
                <w:i/>
              </w:rPr>
              <w:t xml:space="preserve"> </w:t>
            </w:r>
            <w:r w:rsidRPr="00FD4CEB">
              <w:rPr>
                <w:rFonts w:ascii="Roma Neue" w:hAnsi="Roma Neue" w:cs="Arial"/>
              </w:rPr>
              <w:t>della Prefettura della Provincia di</w:t>
            </w:r>
            <w:r>
              <w:rPr>
                <w:rFonts w:ascii="Roma Neue" w:hAnsi="Roma Neue" w:cs="Arial"/>
              </w:rPr>
              <w:t xml:space="preserve"> </w:t>
            </w:r>
            <w:r w:rsidRPr="00FD4CEB">
              <w:rPr>
                <w:rFonts w:ascii="Roma Neue" w:hAnsi="Roma Neue" w:cs="Arial"/>
              </w:rPr>
              <w:t xml:space="preserve"> </w:t>
            </w:r>
            <w:bookmarkStart w:id="3" w:name="_Hlk186902620"/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bookmarkEnd w:id="3"/>
            <w:r w:rsidRPr="00FD4CEB">
              <w:rPr>
                <w:rFonts w:ascii="Roma Neue" w:hAnsi="Roma Neue" w:cs="Arial"/>
              </w:rPr>
              <w:t xml:space="preserve"> competente;</w:t>
            </w:r>
          </w:p>
        </w:tc>
      </w:tr>
      <w:tr w:rsidR="007C67E9" w:rsidRPr="00FD4CEB" w14:paraId="16019DF5" w14:textId="77777777" w:rsidTr="00002396">
        <w:trPr>
          <w:trHeight w:val="289"/>
        </w:trPr>
        <w:tc>
          <w:tcPr>
            <w:tcW w:w="8926" w:type="dxa"/>
            <w:gridSpan w:val="2"/>
          </w:tcPr>
          <w:p w14:paraId="5CADE39B" w14:textId="26B2C1B2" w:rsidR="007C67E9" w:rsidRDefault="007C67E9" w:rsidP="00E63438">
            <w:pPr>
              <w:spacing w:before="120" w:after="120" w:line="280" w:lineRule="exact"/>
              <w:jc w:val="both"/>
              <w:rPr>
                <w:rFonts w:ascii="Roma Neue" w:hAnsi="Roma Neue" w:cs="Arial"/>
              </w:rPr>
            </w:pPr>
            <w:r w:rsidRPr="00A164F4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7C67E9" w:rsidRPr="00FD4CEB" w14:paraId="00E62853" w14:textId="77777777" w:rsidTr="007E5E02">
        <w:trPr>
          <w:trHeight w:val="734"/>
        </w:trPr>
        <w:tc>
          <w:tcPr>
            <w:tcW w:w="567" w:type="dxa"/>
          </w:tcPr>
          <w:p w14:paraId="6A341255" w14:textId="77777777" w:rsidR="007C67E9" w:rsidRDefault="007C67E9" w:rsidP="007E5E02">
            <w:pPr>
              <w:rPr>
                <w:rFonts w:ascii="Arial" w:hAnsi="Arial" w:cs="Arial"/>
                <w:b/>
              </w:rPr>
            </w:pPr>
          </w:p>
          <w:p w14:paraId="06731003" w14:textId="77777777" w:rsidR="007C67E9" w:rsidRDefault="007C67E9" w:rsidP="007E5E02">
            <w:pPr>
              <w:rPr>
                <w:rFonts w:ascii="Arial" w:hAnsi="Arial" w:cs="Arial"/>
                <w:b/>
              </w:rPr>
            </w:pPr>
          </w:p>
          <w:p w14:paraId="4E6C1627" w14:textId="6AB03F23" w:rsidR="007C67E9" w:rsidRPr="005F1444" w:rsidRDefault="007C67E9" w:rsidP="007E5E02">
            <w:pPr>
              <w:rPr>
                <w:rFonts w:ascii="Arial" w:eastAsiaTheme="minorHAnsi" w:hAnsi="Arial" w:cs="Arial"/>
              </w:rPr>
            </w:pPr>
            <w:r w:rsidRPr="00E63438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63438">
              <w:rPr>
                <w:rFonts w:ascii="Arial" w:hAnsi="Arial" w:cs="Arial"/>
                <w:b/>
              </w:rPr>
              <w:instrText xml:space="preserve"> FORMCHECKBOX </w:instrText>
            </w:r>
            <w:r w:rsidRPr="00E63438">
              <w:rPr>
                <w:rFonts w:ascii="Arial" w:hAnsi="Arial" w:cs="Arial"/>
                <w:b/>
              </w:rPr>
            </w:r>
            <w:r w:rsidRPr="00E63438">
              <w:rPr>
                <w:rFonts w:ascii="Arial" w:hAnsi="Arial" w:cs="Arial"/>
                <w:b/>
              </w:rPr>
              <w:fldChar w:fldCharType="separate"/>
            </w:r>
            <w:r w:rsidRPr="00E6343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9" w:type="dxa"/>
          </w:tcPr>
          <w:p w14:paraId="239AB388" w14:textId="11DADE6D" w:rsidR="007C67E9" w:rsidRDefault="007C67E9" w:rsidP="00E63438">
            <w:pPr>
              <w:spacing w:before="120" w:after="120" w:line="280" w:lineRule="exact"/>
              <w:jc w:val="both"/>
              <w:rPr>
                <w:rFonts w:ascii="Roma Neue" w:hAnsi="Roma Neue" w:cs="Arial"/>
              </w:rPr>
            </w:pPr>
            <w:r w:rsidRPr="007C67E9">
              <w:rPr>
                <w:rFonts w:ascii="Roma Neue" w:hAnsi="Roma Neue" w:cs="Arial"/>
              </w:rPr>
              <w:t>che, alla data di scadenza del termine per la presentazione delle offerte, non è iscritto nella White List e, che l’esecuzione delle attività, previste in appalto, riconducibili a quelle elencate dal co. 53 dell’art. 1 della Legge 190/2012 e s.m.i. è demandata a un subappaltatore o subcontraente in possesso di idonea iscrizione nella White list [in</w:t>
            </w:r>
            <w:r w:rsidRPr="007C67E9">
              <w:rPr>
                <w:rFonts w:ascii="Roma Neue" w:hAnsi="Roma Neue" w:cs="Arial"/>
                <w:i/>
                <w:iCs/>
              </w:rPr>
              <w:t xml:space="preserve"> tale caso deve essere coerentemente compilato il DGUE</w:t>
            </w:r>
            <w:r w:rsidRPr="007C67E9">
              <w:rPr>
                <w:rFonts w:ascii="Roma Neue" w:hAnsi="Roma Neue" w:cs="Arial"/>
              </w:rPr>
              <w:t xml:space="preserve"> ];</w:t>
            </w:r>
          </w:p>
        </w:tc>
      </w:tr>
      <w:bookmarkEnd w:id="2"/>
    </w:tbl>
    <w:p w14:paraId="3DF1DE93" w14:textId="77777777" w:rsidR="00F758A6" w:rsidRPr="00057AFE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02F4849F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4AC4A8C1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4C6221D1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167EB0A8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1BE3765D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45893A90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431165DD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268F1C2A" w14:textId="77777777" w:rsidR="00F758A6" w:rsidRDefault="00F758A6" w:rsidP="00F758A6">
      <w:pPr>
        <w:tabs>
          <w:tab w:val="num" w:pos="560"/>
          <w:tab w:val="num" w:pos="644"/>
          <w:tab w:val="num" w:pos="1276"/>
        </w:tabs>
        <w:spacing w:before="120" w:after="0" w:line="240" w:lineRule="auto"/>
        <w:ind w:right="11"/>
        <w:jc w:val="both"/>
        <w:rPr>
          <w:rFonts w:ascii="Roma Neue" w:hAnsi="Roma Neue" w:cs="Arial"/>
          <w:sz w:val="20"/>
          <w:szCs w:val="20"/>
        </w:rPr>
      </w:pPr>
    </w:p>
    <w:p w14:paraId="1A16B69D" w14:textId="77777777" w:rsidR="00F758A6" w:rsidRDefault="00F758A6" w:rsidP="00F758A6">
      <w:pPr>
        <w:spacing w:afterLines="70" w:after="168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</w:p>
    <w:p w14:paraId="299255DA" w14:textId="77777777" w:rsidR="00E63438" w:rsidRDefault="00E63438" w:rsidP="00E63438">
      <w:pPr>
        <w:tabs>
          <w:tab w:val="num" w:pos="360"/>
          <w:tab w:val="num" w:pos="560"/>
        </w:tabs>
        <w:spacing w:before="120" w:after="70" w:line="360" w:lineRule="auto"/>
        <w:ind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3FB0EDE0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5218EAC4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2D9498FD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6867A956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63548F9A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6ACA34C1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1E465367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3EDD88C5" w14:textId="77777777" w:rsidR="00A272DF" w:rsidRDefault="00A272DF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73E1812D" w14:textId="38BDE785" w:rsidR="00B21AB9" w:rsidRDefault="00F057CE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  <w:r>
        <w:rPr>
          <w:rFonts w:ascii="Roma Neue" w:hAnsi="Roma Neue" w:cs="Arial"/>
          <w:b/>
          <w:bCs/>
          <w:i/>
          <w:iCs/>
          <w:sz w:val="20"/>
          <w:szCs w:val="20"/>
        </w:rPr>
        <w:t>A</w:t>
      </w:r>
      <w:r w:rsidR="001E2C38">
        <w:rPr>
          <w:rFonts w:ascii="Roma Neue" w:hAnsi="Roma Neue" w:cs="Arial"/>
          <w:b/>
          <w:bCs/>
          <w:i/>
          <w:iCs/>
          <w:sz w:val="20"/>
          <w:szCs w:val="20"/>
        </w:rPr>
        <w:t xml:space="preserve">d integrazione </w:t>
      </w:r>
      <w:r w:rsidR="003C750E" w:rsidRPr="003C750E">
        <w:rPr>
          <w:rFonts w:ascii="Roma Neue" w:hAnsi="Roma Neue" w:cs="Arial"/>
          <w:b/>
          <w:bCs/>
          <w:i/>
          <w:iCs/>
          <w:sz w:val="20"/>
          <w:szCs w:val="20"/>
        </w:rPr>
        <w:t>di quanto indicato nella Parte I</w:t>
      </w:r>
      <w:r w:rsidR="003C750E">
        <w:rPr>
          <w:rFonts w:ascii="Roma Neue" w:hAnsi="Roma Neue" w:cs="Arial"/>
          <w:b/>
          <w:bCs/>
          <w:i/>
          <w:iCs/>
          <w:sz w:val="20"/>
          <w:szCs w:val="20"/>
        </w:rPr>
        <w:t xml:space="preserve">I, </w:t>
      </w:r>
      <w:r w:rsidR="003C750E" w:rsidRPr="003C750E">
        <w:rPr>
          <w:rFonts w:ascii="Roma Neue" w:hAnsi="Roma Neue" w:cs="Arial"/>
          <w:b/>
          <w:bCs/>
          <w:i/>
          <w:iCs/>
          <w:sz w:val="20"/>
          <w:szCs w:val="20"/>
        </w:rPr>
        <w:t>Sezione D, del DGUE</w:t>
      </w:r>
      <w:r w:rsidR="001E2C38">
        <w:rPr>
          <w:rFonts w:ascii="Roma Neue" w:hAnsi="Roma Neue" w:cs="Arial"/>
          <w:b/>
          <w:bCs/>
          <w:i/>
          <w:iCs/>
          <w:sz w:val="20"/>
          <w:szCs w:val="20"/>
        </w:rPr>
        <w:t>, con riferimento al subappalto</w:t>
      </w:r>
      <w:r>
        <w:rPr>
          <w:rFonts w:ascii="Roma Neue" w:hAnsi="Roma Neue" w:cs="Arial"/>
          <w:b/>
          <w:bCs/>
          <w:i/>
          <w:iCs/>
          <w:sz w:val="20"/>
          <w:szCs w:val="20"/>
        </w:rPr>
        <w:t>:</w:t>
      </w:r>
    </w:p>
    <w:p w14:paraId="11926B76" w14:textId="77777777" w:rsidR="00F14925" w:rsidRDefault="00F14925" w:rsidP="00F14925">
      <w:pPr>
        <w:tabs>
          <w:tab w:val="num" w:pos="360"/>
          <w:tab w:val="num" w:pos="560"/>
        </w:tabs>
        <w:spacing w:after="0" w:line="280" w:lineRule="exact"/>
        <w:ind w:left="425" w:right="11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</w:rPr>
      </w:pPr>
    </w:p>
    <w:p w14:paraId="380AC2FD" w14:textId="3FFD4F8C" w:rsidR="001E2C38" w:rsidRPr="00B21AB9" w:rsidRDefault="001E2C38" w:rsidP="00B21AB9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B21AB9">
        <w:rPr>
          <w:rFonts w:ascii="Roma Neue" w:hAnsi="Roma Neue" w:cs="Arial"/>
          <w:sz w:val="20"/>
          <w:szCs w:val="20"/>
        </w:rPr>
        <w:t>dichiara</w:t>
      </w:r>
      <w:r w:rsidRPr="00B21AB9">
        <w:rPr>
          <w:rFonts w:ascii="Roma Neue" w:hAnsi="Roma Neue" w:cs="Arial"/>
          <w:b/>
          <w:bCs/>
          <w:sz w:val="20"/>
          <w:szCs w:val="20"/>
        </w:rPr>
        <w:t>:</w:t>
      </w:r>
    </w:p>
    <w:p w14:paraId="0FE72E2B" w14:textId="29591E17" w:rsidR="001E2C38" w:rsidRPr="00E63438" w:rsidRDefault="00E63438" w:rsidP="00E63438">
      <w:pPr>
        <w:spacing w:before="120" w:after="70" w:line="360" w:lineRule="auto"/>
        <w:ind w:right="11" w:firstLine="425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</w:rPr>
        <w:t xml:space="preserve"> </w:t>
      </w:r>
      <w:r w:rsidRPr="00E6343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E63438">
        <w:rPr>
          <w:rFonts w:ascii="Arial" w:hAnsi="Arial" w:cs="Arial"/>
          <w:b/>
        </w:rPr>
        <w:instrText xml:space="preserve"> FORMCHECKBOX </w:instrText>
      </w:r>
      <w:r w:rsidRPr="00E63438">
        <w:rPr>
          <w:rFonts w:ascii="Arial" w:hAnsi="Arial" w:cs="Arial"/>
          <w:b/>
        </w:rPr>
      </w:r>
      <w:r w:rsidRPr="00E63438">
        <w:rPr>
          <w:rFonts w:ascii="Arial" w:hAnsi="Arial" w:cs="Arial"/>
          <w:b/>
        </w:rPr>
        <w:fldChar w:fldCharType="separate"/>
      </w:r>
      <w:r w:rsidRPr="00E63438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1E2C38" w:rsidRPr="00E63438">
        <w:rPr>
          <w:rFonts w:ascii="Roma Neue" w:hAnsi="Roma Neue" w:cs="Arial"/>
          <w:bCs/>
          <w:sz w:val="20"/>
          <w:szCs w:val="20"/>
        </w:rPr>
        <w:t xml:space="preserve">di non ricorrere all’istituto del Subappalto, ai sensi dell’art. 119 del D.lgs. n. 36/2023; </w:t>
      </w:r>
    </w:p>
    <w:p w14:paraId="32E2DB53" w14:textId="77777777" w:rsidR="001E2C38" w:rsidRPr="0001610A" w:rsidRDefault="001E2C38" w:rsidP="001E2C38">
      <w:pPr>
        <w:pStyle w:val="Paragrafoelenco"/>
        <w:ind w:left="426" w:firstLine="282"/>
        <w:rPr>
          <w:rFonts w:ascii="Roma Neue" w:hAnsi="Roma Neue" w:cs="Arial"/>
          <w:b/>
          <w:bCs/>
          <w:i/>
          <w:iCs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[ovvero</w:t>
      </w:r>
      <w:r>
        <w:rPr>
          <w:rFonts w:ascii="Roma Neue" w:hAnsi="Roma Neue" w:cs="Arial"/>
          <w:b/>
          <w:bCs/>
          <w:i/>
          <w:iCs/>
          <w:sz w:val="20"/>
          <w:szCs w:val="20"/>
        </w:rPr>
        <w:t>,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in alternativa] </w:t>
      </w:r>
    </w:p>
    <w:p w14:paraId="4404BF5E" w14:textId="1CF3A13A" w:rsidR="001E2C38" w:rsidRPr="00E63438" w:rsidRDefault="00E63438" w:rsidP="00160F44">
      <w:pPr>
        <w:spacing w:before="120" w:after="120" w:line="280" w:lineRule="exact"/>
        <w:ind w:left="850" w:right="11" w:hanging="425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1E2C38" w:rsidRPr="00E63438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voler ricorrere all’istituto del subappalto, ai sensi dell’art. 119 del D.lgs. n. 36/2023, con riferimento alle seguenti tipologie di attività (</w:t>
      </w:r>
      <w:r w:rsidR="001E2C38" w:rsidRPr="00E63438">
        <w:rPr>
          <w:rFonts w:ascii="Roma Neue" w:hAnsi="Roma Neue" w:cs="Arial"/>
          <w:i/>
          <w:iCs/>
          <w:color w:val="000000"/>
          <w:kern w:val="2"/>
          <w:sz w:val="20"/>
          <w:szCs w:val="20"/>
          <w:u w:val="single"/>
          <w:lang w:eastAsia="it-IT"/>
          <w14:ligatures w14:val="standardContextual"/>
        </w:rPr>
        <w:t>NB</w:t>
      </w:r>
      <w:r w:rsidR="007B630B">
        <w:rPr>
          <w:rFonts w:ascii="Roma Neue" w:hAnsi="Roma Neue" w:cs="Arial"/>
          <w:i/>
          <w:iCs/>
          <w:color w:val="000000"/>
          <w:kern w:val="2"/>
          <w:sz w:val="20"/>
          <w:szCs w:val="20"/>
          <w:u w:val="single"/>
          <w:lang w:eastAsia="it-IT"/>
          <w14:ligatures w14:val="standardContextual"/>
        </w:rPr>
        <w:t>*</w:t>
      </w:r>
      <w:r w:rsidR="001E2C38" w:rsidRPr="00E63438">
        <w:rPr>
          <w:rFonts w:ascii="Roma Neue" w:hAnsi="Roma Neue" w:cs="Arial"/>
          <w:i/>
          <w:iCs/>
          <w:color w:val="000000"/>
          <w:kern w:val="2"/>
          <w:sz w:val="20"/>
          <w:szCs w:val="20"/>
          <w:u w:val="single"/>
          <w:lang w:eastAsia="it-IT"/>
          <w14:ligatures w14:val="standardContextual"/>
        </w:rPr>
        <w:t>: Si raccomanda di rendere dichiarazioni pienamente coerenti con quanto riportato nel DGUE ed in conformità all’art. 8 della Lettera di invito</w:t>
      </w:r>
      <w:r w:rsidR="001E2C38" w:rsidRPr="00E63438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)</w:t>
      </w:r>
      <w:r w:rsidR="003C750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: 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2835"/>
      </w:tblGrid>
      <w:tr w:rsidR="001E2C38" w:rsidRPr="00FD4CEB" w14:paraId="2F77EFDF" w14:textId="77777777" w:rsidTr="00F057CE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2E462E" w14:textId="7D2077B9" w:rsidR="001E2C38" w:rsidRPr="00191577" w:rsidRDefault="005B302D" w:rsidP="00191577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b/>
                <w:bCs/>
                <w:sz w:val="20"/>
                <w:szCs w:val="20"/>
              </w:rPr>
            </w:pPr>
            <w:r w:rsidRPr="00191577">
              <w:rPr>
                <w:rFonts w:ascii="Roma Neue" w:hAnsi="Roma Neue" w:cs="Arial"/>
                <w:b/>
                <w:bCs/>
                <w:sz w:val="20"/>
                <w:szCs w:val="20"/>
              </w:rPr>
              <w:t>Lavorazioni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46FBB2" w14:textId="177C65A3" w:rsidR="001E2C38" w:rsidRPr="00191577" w:rsidRDefault="007B630B" w:rsidP="00191577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b/>
                <w:bCs/>
                <w:sz w:val="20"/>
                <w:szCs w:val="20"/>
              </w:rPr>
            </w:pPr>
            <w:r>
              <w:rPr>
                <w:rFonts w:ascii="Roma Neue" w:hAnsi="Roma Neue" w:cs="Arial"/>
                <w:b/>
                <w:bCs/>
                <w:sz w:val="20"/>
                <w:szCs w:val="20"/>
              </w:rPr>
              <w:t xml:space="preserve">  </w:t>
            </w:r>
            <w:r w:rsidR="001E2C38" w:rsidRPr="00191577">
              <w:rPr>
                <w:rFonts w:ascii="Roma Neue" w:hAnsi="Roma Neue" w:cs="Arial"/>
                <w:b/>
                <w:bCs/>
                <w:sz w:val="20"/>
                <w:szCs w:val="20"/>
              </w:rPr>
              <w:t>Categoria SOA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32C337" w14:textId="77777777" w:rsidR="001E2C38" w:rsidRPr="00191577" w:rsidRDefault="001E2C38" w:rsidP="00191577">
            <w:pPr>
              <w:tabs>
                <w:tab w:val="num" w:pos="560"/>
                <w:tab w:val="num" w:pos="644"/>
              </w:tabs>
              <w:spacing w:after="0" w:line="240" w:lineRule="auto"/>
              <w:ind w:right="11"/>
              <w:jc w:val="center"/>
              <w:rPr>
                <w:rFonts w:ascii="Roma Neue" w:hAnsi="Roma Neue" w:cs="Arial"/>
                <w:b/>
                <w:bCs/>
                <w:sz w:val="20"/>
                <w:szCs w:val="20"/>
              </w:rPr>
            </w:pPr>
            <w:r w:rsidRPr="00191577">
              <w:rPr>
                <w:rFonts w:ascii="Roma Neue" w:hAnsi="Roma Neue" w:cs="Arial"/>
                <w:b/>
                <w:bCs/>
                <w:sz w:val="20"/>
                <w:szCs w:val="20"/>
              </w:rPr>
              <w:t>Quota %</w:t>
            </w:r>
          </w:p>
        </w:tc>
      </w:tr>
      <w:tr w:rsidR="001E2C38" w:rsidRPr="00FD4CEB" w14:paraId="72608D75" w14:textId="77777777" w:rsidTr="00F057CE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FE27" w14:textId="256A68B3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E439" w14:textId="1A1C1E56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588A" w14:textId="674FE0B8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1E2C38" w:rsidRPr="00FD4CEB" w14:paraId="2DE11A0E" w14:textId="77777777" w:rsidTr="00F057CE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ADD9" w14:textId="7C227A62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50D9" w14:textId="51BE0972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67C6" w14:textId="7E6CE0D6" w:rsidR="001E2C38" w:rsidRPr="00FD4CEB" w:rsidRDefault="009C067C" w:rsidP="00985383">
            <w:pPr>
              <w:tabs>
                <w:tab w:val="num" w:pos="560"/>
                <w:tab w:val="num" w:pos="644"/>
              </w:tabs>
              <w:spacing w:before="120" w:after="0" w:line="280" w:lineRule="exact"/>
              <w:ind w:left="555" w:right="11"/>
              <w:jc w:val="both"/>
              <w:rPr>
                <w:rFonts w:ascii="Roma Neue" w:hAnsi="Roma Neue" w:cs="Arial"/>
                <w:sz w:val="20"/>
                <w:szCs w:val="20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</w:tbl>
    <w:p w14:paraId="12CD0FCB" w14:textId="77777777" w:rsidR="007C67E9" w:rsidRDefault="007C67E9" w:rsidP="007C67E9">
      <w:pPr>
        <w:spacing w:after="0" w:line="240" w:lineRule="auto"/>
        <w:ind w:left="851" w:right="11"/>
        <w:contextualSpacing/>
        <w:jc w:val="both"/>
        <w:rPr>
          <w:rFonts w:ascii="Roma Neue" w:hAnsi="Roma Neue" w:cs="Arial"/>
          <w:b/>
          <w:sz w:val="20"/>
          <w:szCs w:val="20"/>
          <w:u w:val="single"/>
        </w:rPr>
      </w:pPr>
    </w:p>
    <w:p w14:paraId="5B9AC468" w14:textId="27DADFEB" w:rsidR="003C750E" w:rsidRDefault="007B630B" w:rsidP="007B630B">
      <w:pPr>
        <w:spacing w:before="120" w:after="70" w:line="360" w:lineRule="auto"/>
        <w:ind w:left="851" w:right="11"/>
        <w:contextualSpacing/>
        <w:jc w:val="both"/>
        <w:rPr>
          <w:rFonts w:ascii="Roma Neue" w:hAnsi="Roma Neue" w:cs="Arial"/>
          <w:b/>
          <w:sz w:val="18"/>
          <w:szCs w:val="18"/>
          <w:u w:val="single"/>
        </w:rPr>
      </w:pPr>
      <w:r>
        <w:rPr>
          <w:rFonts w:ascii="Roma Neue" w:hAnsi="Roma Neue" w:cs="Arial"/>
          <w:b/>
          <w:sz w:val="20"/>
          <w:szCs w:val="20"/>
          <w:u w:val="single"/>
        </w:rPr>
        <w:t xml:space="preserve">* </w:t>
      </w:r>
      <w:r w:rsidR="00786EEB" w:rsidRPr="00786EEB">
        <w:rPr>
          <w:rFonts w:ascii="Roma Neue" w:hAnsi="Roma Neue" w:cs="Arial"/>
          <w:b/>
          <w:sz w:val="18"/>
          <w:szCs w:val="18"/>
          <w:u w:val="single"/>
        </w:rPr>
        <w:t>In caso di discordanza tra le dichiarazioni rese in materia di subappalto nel presente Allegato A e quelle contenute nel DGUE, prevalgono le dichiarazioni riportate nell’Allegato A</w:t>
      </w:r>
      <w:r w:rsidR="003C750E" w:rsidRPr="00786EEB">
        <w:rPr>
          <w:rFonts w:ascii="Roma Neue" w:hAnsi="Roma Neue" w:cs="Arial"/>
          <w:b/>
          <w:sz w:val="18"/>
          <w:szCs w:val="18"/>
          <w:u w:val="single"/>
        </w:rPr>
        <w:t>;</w:t>
      </w:r>
    </w:p>
    <w:p w14:paraId="48E297B1" w14:textId="77777777" w:rsidR="00160F44" w:rsidRDefault="00160F44" w:rsidP="007B630B">
      <w:pPr>
        <w:spacing w:before="120" w:after="70" w:line="360" w:lineRule="auto"/>
        <w:ind w:left="851" w:right="11"/>
        <w:contextualSpacing/>
        <w:jc w:val="both"/>
        <w:rPr>
          <w:rFonts w:ascii="Roma Neue" w:hAnsi="Roma Neue" w:cs="Arial"/>
          <w:sz w:val="18"/>
          <w:szCs w:val="18"/>
        </w:rPr>
      </w:pPr>
    </w:p>
    <w:p w14:paraId="7F090E78" w14:textId="77777777" w:rsidR="00160F44" w:rsidRDefault="00160F44" w:rsidP="007B630B">
      <w:pPr>
        <w:spacing w:before="120" w:after="70" w:line="360" w:lineRule="auto"/>
        <w:ind w:left="851" w:right="11"/>
        <w:contextualSpacing/>
        <w:jc w:val="both"/>
        <w:rPr>
          <w:rFonts w:ascii="Roma Neue" w:hAnsi="Roma Neue" w:cs="Arial"/>
          <w:sz w:val="18"/>
          <w:szCs w:val="18"/>
        </w:rPr>
      </w:pPr>
    </w:p>
    <w:p w14:paraId="6C20E7E0" w14:textId="77777777" w:rsidR="00160F44" w:rsidRPr="00786EEB" w:rsidRDefault="00160F44" w:rsidP="007B630B">
      <w:pPr>
        <w:spacing w:before="120" w:after="70" w:line="360" w:lineRule="auto"/>
        <w:ind w:left="851" w:right="11"/>
        <w:contextualSpacing/>
        <w:jc w:val="both"/>
        <w:rPr>
          <w:rFonts w:ascii="Roma Neue" w:hAnsi="Roma Neue" w:cs="Arial"/>
          <w:sz w:val="18"/>
          <w:szCs w:val="18"/>
        </w:rPr>
      </w:pPr>
    </w:p>
    <w:p w14:paraId="08B1ADD4" w14:textId="3E97751D" w:rsidR="00B21AB9" w:rsidRPr="00F057CE" w:rsidRDefault="00F057CE" w:rsidP="00F057CE">
      <w:pPr>
        <w:pStyle w:val="Paragrafoelenco"/>
        <w:numPr>
          <w:ilvl w:val="0"/>
          <w:numId w:val="32"/>
        </w:numPr>
        <w:tabs>
          <w:tab w:val="num" w:pos="360"/>
          <w:tab w:val="num" w:pos="560"/>
        </w:tabs>
        <w:spacing w:after="14" w:line="360" w:lineRule="auto"/>
        <w:ind w:left="426" w:right="11" w:hanging="142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lastRenderedPageBreak/>
        <w:t xml:space="preserve">  </w:t>
      </w:r>
      <w:r w:rsidR="00B21AB9" w:rsidRPr="00F057CE">
        <w:rPr>
          <w:rFonts w:ascii="Roma Neue" w:hAnsi="Roma Neue" w:cs="Arial"/>
          <w:sz w:val="20"/>
          <w:szCs w:val="20"/>
        </w:rPr>
        <w:t xml:space="preserve">di impegnarsi, in caso di ricorso al subappalto, a stipulare contratti di subappalto, con piccole e medie imprese, come definite dall'art 1, co. 1, lett. o), Allegato I.1. al D.lgs. 36/2023:  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8357"/>
      </w:tblGrid>
      <w:tr w:rsidR="00B21AB9" w14:paraId="68065113" w14:textId="77777777" w:rsidTr="00985383">
        <w:trPr>
          <w:trHeight w:val="580"/>
        </w:trPr>
        <w:tc>
          <w:tcPr>
            <w:tcW w:w="567" w:type="dxa"/>
          </w:tcPr>
          <w:p w14:paraId="236661C1" w14:textId="1648D446" w:rsidR="00B21AB9" w:rsidRPr="009C067C" w:rsidRDefault="009C067C" w:rsidP="009C067C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7" w:type="dxa"/>
          </w:tcPr>
          <w:p w14:paraId="29C0E462" w14:textId="77777777" w:rsidR="00B21AB9" w:rsidRDefault="00B21AB9" w:rsidP="00985383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 xml:space="preserve">in misura non inferiore al 20% delle prestazioni subappaltabili; </w:t>
            </w:r>
          </w:p>
        </w:tc>
      </w:tr>
      <w:tr w:rsidR="00B21AB9" w14:paraId="0EBD17A4" w14:textId="77777777" w:rsidTr="00985383">
        <w:trPr>
          <w:trHeight w:val="560"/>
        </w:trPr>
        <w:tc>
          <w:tcPr>
            <w:tcW w:w="8924" w:type="dxa"/>
            <w:gridSpan w:val="2"/>
          </w:tcPr>
          <w:p w14:paraId="55613F0F" w14:textId="77777777" w:rsidR="00B21AB9" w:rsidRPr="00EB497F" w:rsidRDefault="00B21AB9" w:rsidP="00985383">
            <w:pPr>
              <w:tabs>
                <w:tab w:val="num" w:pos="560"/>
                <w:tab w:val="num" w:pos="644"/>
              </w:tabs>
              <w:spacing w:before="120" w:line="280" w:lineRule="exact"/>
              <w:ind w:right="11"/>
              <w:jc w:val="both"/>
              <w:rPr>
                <w:rFonts w:ascii="Roma Neue" w:hAnsi="Roma Neue" w:cs="Arial"/>
                <w:b/>
                <w:bCs/>
                <w:i/>
                <w:iCs/>
              </w:rPr>
            </w:pPr>
            <w:r w:rsidRPr="00FD4CEB">
              <w:rPr>
                <w:rFonts w:ascii="Roma Neue" w:hAnsi="Roma Neue" w:cs="Arial"/>
                <w:b/>
                <w:bCs/>
                <w:i/>
                <w:iCs/>
              </w:rPr>
              <w:t>oppure,</w:t>
            </w:r>
          </w:p>
        </w:tc>
      </w:tr>
      <w:tr w:rsidR="00B21AB9" w14:paraId="61C4530E" w14:textId="77777777" w:rsidTr="00985383">
        <w:trPr>
          <w:trHeight w:val="1007"/>
        </w:trPr>
        <w:tc>
          <w:tcPr>
            <w:tcW w:w="567" w:type="dxa"/>
          </w:tcPr>
          <w:p w14:paraId="0740A55B" w14:textId="2AC6BFFA" w:rsidR="00B21AB9" w:rsidRPr="009C067C" w:rsidRDefault="009C067C" w:rsidP="009C067C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357" w:type="dxa"/>
          </w:tcPr>
          <w:p w14:paraId="56143F11" w14:textId="23F4D3B9" w:rsidR="00B21AB9" w:rsidRDefault="00B21AB9" w:rsidP="00985383">
            <w:pPr>
              <w:spacing w:before="120" w:line="280" w:lineRule="exact"/>
              <w:ind w:right="11"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t>inferiore al 20% delle prestazioni subappaltabili</w:t>
            </w:r>
            <w:r>
              <w:rPr>
                <w:rFonts w:ascii="Roma Neue" w:hAnsi="Roma Neue" w:cs="Arial"/>
              </w:rPr>
              <w:t xml:space="preserve">, </w:t>
            </w:r>
            <w:r w:rsidRPr="00FD4CEB">
              <w:rPr>
                <w:rFonts w:ascii="Roma Neue" w:hAnsi="Roma Neue" w:cs="Arial"/>
              </w:rPr>
              <w:t>ossia pari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6A4C39">
              <w:rPr>
                <w:rFonts w:ascii="Roma Neue" w:hAnsi="Roma Neue" w:cs="Arial"/>
              </w:rPr>
              <w:t>al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="00E63438">
              <w:rPr>
                <w:rFonts w:ascii="Roma Neue" w:hAnsi="Roma Neue" w:cs="Arial"/>
              </w:rPr>
              <w:t xml:space="preserve"> </w:t>
            </w:r>
            <w:r>
              <w:rPr>
                <w:rFonts w:ascii="Roma Neue" w:hAnsi="Roma Neue" w:cs="Arial"/>
              </w:rPr>
              <w:t>%</w:t>
            </w:r>
            <w:r w:rsidRPr="00FD4CEB">
              <w:rPr>
                <w:rFonts w:ascii="Roma Neue" w:hAnsi="Roma Neue" w:cs="Arial"/>
                <w:b/>
                <w:bCs/>
              </w:rPr>
              <w:t xml:space="preserve"> </w:t>
            </w:r>
            <w:r w:rsidRPr="006A4C39">
              <w:rPr>
                <w:rFonts w:ascii="Roma Neue" w:hAnsi="Roma Neue" w:cs="Arial"/>
              </w:rPr>
              <w:t xml:space="preserve">per le seguenti </w:t>
            </w:r>
            <w:r>
              <w:rPr>
                <w:rFonts w:ascii="Roma Neue" w:hAnsi="Roma Neue" w:cs="Arial"/>
              </w:rPr>
              <w:t>motivazioni</w:t>
            </w:r>
            <w:r w:rsidRPr="00FD4CEB">
              <w:rPr>
                <w:rFonts w:ascii="Roma Neue" w:hAnsi="Roma Neue" w:cs="Arial"/>
              </w:rPr>
              <w:t xml:space="preserve">: </w:t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t xml:space="preserve">  (</w:t>
            </w:r>
            <w:r w:rsidRPr="00FD4CEB">
              <w:rPr>
                <w:rFonts w:ascii="Roma Neue" w:hAnsi="Roma Neue" w:cs="Arial"/>
                <w:i/>
                <w:iCs/>
              </w:rPr>
              <w:t>ai sensi dell’art. 119, comma 2, le ragioni devono essere legate all’oggetto o alle caratteristiche delle prestazioni o al mercato di riferimento</w:t>
            </w:r>
            <w:r w:rsidRPr="00FD4CEB">
              <w:rPr>
                <w:rFonts w:ascii="Roma Neue" w:hAnsi="Roma Neue" w:cs="Arial"/>
              </w:rPr>
              <w:t>)</w:t>
            </w:r>
          </w:p>
        </w:tc>
      </w:tr>
    </w:tbl>
    <w:p w14:paraId="05A43C80" w14:textId="77777777" w:rsidR="00B21AB9" w:rsidRDefault="00B21AB9" w:rsidP="00F057CE">
      <w:pPr>
        <w:tabs>
          <w:tab w:val="num" w:pos="360"/>
          <w:tab w:val="num" w:pos="560"/>
        </w:tabs>
        <w:spacing w:after="14" w:line="360" w:lineRule="auto"/>
        <w:ind w:right="11"/>
        <w:contextualSpacing/>
        <w:jc w:val="both"/>
        <w:rPr>
          <w:rFonts w:ascii="Roma Neue" w:hAnsi="Roma Neue" w:cs="Arial"/>
          <w:sz w:val="20"/>
          <w:szCs w:val="20"/>
        </w:rPr>
      </w:pPr>
    </w:p>
    <w:p w14:paraId="5EAEEEB2" w14:textId="523175D2" w:rsidR="00F758A6" w:rsidRPr="00501587" w:rsidRDefault="00F057CE" w:rsidP="00F057CE">
      <w:pPr>
        <w:pStyle w:val="Paragrafoelenco"/>
        <w:numPr>
          <w:ilvl w:val="0"/>
          <w:numId w:val="32"/>
        </w:numPr>
        <w:tabs>
          <w:tab w:val="num" w:pos="360"/>
          <w:tab w:val="num" w:pos="560"/>
        </w:tabs>
        <w:spacing w:after="14" w:line="360" w:lineRule="auto"/>
        <w:ind w:left="426" w:right="11" w:hanging="142"/>
        <w:contextualSpacing/>
        <w:jc w:val="both"/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</w:pPr>
      <w:r>
        <w:rPr>
          <w:rFonts w:ascii="Roma Neue" w:hAnsi="Roma Neue" w:cs="Arial"/>
          <w:sz w:val="20"/>
          <w:szCs w:val="20"/>
        </w:rPr>
        <w:t xml:space="preserve"> </w:t>
      </w:r>
      <w:r w:rsidR="00F758A6" w:rsidRPr="006212BA">
        <w:rPr>
          <w:rFonts w:ascii="Roma Neue" w:hAnsi="Roma Neue" w:cs="Arial"/>
          <w:sz w:val="20"/>
          <w:szCs w:val="20"/>
        </w:rPr>
        <w:t>[</w:t>
      </w:r>
      <w:r w:rsidR="00F758A6" w:rsidRPr="00160F44"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  <w:t>solo in caso di subappalto necessario/qualificante</w:t>
      </w:r>
      <w:r w:rsidR="00F758A6" w:rsidRPr="00160F44">
        <w:rPr>
          <w:u w:val="single"/>
        </w:rPr>
        <w:t xml:space="preserve"> </w:t>
      </w:r>
      <w:r w:rsidR="00501587"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  <w:t>della</w:t>
      </w:r>
      <w:r w:rsidR="00501587" w:rsidRPr="00501587"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  <w:t xml:space="preserve"> categoria OG10 </w:t>
      </w:r>
      <w:r w:rsidR="00F758A6" w:rsidRPr="00160F44"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  <w:t>ai fini della partecipazione alla gara</w:t>
      </w:r>
      <w:r w:rsidR="00F758A6" w:rsidRPr="00501587">
        <w:rPr>
          <w:rFonts w:ascii="Roma Neue" w:hAnsi="Roma Neue" w:cs="Arial"/>
          <w:b/>
          <w:bCs/>
          <w:i/>
          <w:iCs/>
          <w:sz w:val="20"/>
          <w:szCs w:val="20"/>
          <w:u w:val="single"/>
        </w:rPr>
        <w:t>]</w:t>
      </w:r>
    </w:p>
    <w:p w14:paraId="4C17DC71" w14:textId="6DB7D719" w:rsidR="0008781E" w:rsidRPr="0008781E" w:rsidRDefault="009C067C" w:rsidP="009C067C">
      <w:pPr>
        <w:pStyle w:val="Paragrafoelenco"/>
        <w:spacing w:after="12" w:line="360" w:lineRule="auto"/>
        <w:ind w:left="786" w:hanging="219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Controllo64"/>
            <w:enabled/>
            <w:calcOnExit w:val="0"/>
            <w:checkBox>
              <w:size w:val="24"/>
              <w:default w:val="0"/>
            </w:checkBox>
          </w:ffData>
        </w:fldChar>
      </w:r>
      <w:bookmarkStart w:id="4" w:name="Controllo64"/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bookmarkEnd w:id="4"/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>dichiar</w:t>
      </w:r>
      <w:r w:rsidR="0008781E">
        <w:rPr>
          <w:rFonts w:ascii="Roma Neue" w:hAnsi="Roma Neue" w:cs="Arial"/>
          <w:sz w:val="20"/>
          <w:szCs w:val="20"/>
          <w:lang w:eastAsia="it-IT"/>
        </w:rPr>
        <w:t xml:space="preserve">a 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>di non possedere tutti i requisiti di partecipazione e di ricorrere</w:t>
      </w:r>
      <w:r w:rsidR="0008781E">
        <w:rPr>
          <w:rFonts w:ascii="Roma Neue" w:hAnsi="Roma Neue" w:cs="Arial"/>
          <w:sz w:val="20"/>
          <w:szCs w:val="20"/>
          <w:lang w:eastAsia="it-IT"/>
        </w:rPr>
        <w:t xml:space="preserve">, 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>pertanto</w:t>
      </w:r>
      <w:r w:rsidR="0008781E">
        <w:rPr>
          <w:rFonts w:ascii="Roma Neue" w:hAnsi="Roma Neue" w:cs="Arial"/>
          <w:sz w:val="20"/>
          <w:szCs w:val="20"/>
          <w:lang w:eastAsia="it-IT"/>
        </w:rPr>
        <w:t>,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 xml:space="preserve"> al c.d. subappalto “</w:t>
      </w:r>
      <w:r w:rsidR="0008781E" w:rsidRPr="009C067C">
        <w:rPr>
          <w:rFonts w:ascii="Roma Neue" w:hAnsi="Roma Neue" w:cs="Arial"/>
          <w:i/>
          <w:iCs/>
          <w:sz w:val="20"/>
          <w:szCs w:val="20"/>
          <w:lang w:eastAsia="it-IT"/>
        </w:rPr>
        <w:t>necessario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>” o “</w:t>
      </w:r>
      <w:r w:rsidR="0008781E" w:rsidRPr="009C067C">
        <w:rPr>
          <w:rFonts w:ascii="Roma Neue" w:hAnsi="Roma Neue" w:cs="Arial"/>
          <w:i/>
          <w:iCs/>
          <w:sz w:val="20"/>
          <w:szCs w:val="20"/>
          <w:lang w:eastAsia="it-IT"/>
        </w:rPr>
        <w:t>qualificante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>”</w:t>
      </w:r>
      <w:r w:rsidR="0008781E">
        <w:rPr>
          <w:rFonts w:ascii="Roma Neue" w:hAnsi="Roma Neue" w:cs="Arial"/>
          <w:sz w:val="20"/>
          <w:szCs w:val="20"/>
          <w:lang w:eastAsia="it-IT"/>
        </w:rPr>
        <w:t>.</w:t>
      </w:r>
      <w:r w:rsidR="0008781E" w:rsidRPr="0008781E">
        <w:rPr>
          <w:rFonts w:ascii="Roma Neue" w:hAnsi="Roma Neue" w:cs="Arial"/>
          <w:sz w:val="20"/>
          <w:szCs w:val="20"/>
          <w:lang w:eastAsia="it-IT"/>
        </w:rPr>
        <w:t xml:space="preserve"> A tal fine, dichiara</w:t>
      </w:r>
      <w:r w:rsidR="0008781E">
        <w:rPr>
          <w:rFonts w:ascii="Roma Neue" w:hAnsi="Roma Neue" w:cs="Arial"/>
          <w:sz w:val="20"/>
          <w:szCs w:val="20"/>
          <w:lang w:eastAsia="it-IT"/>
        </w:rPr>
        <w:t>:</w:t>
      </w:r>
    </w:p>
    <w:p w14:paraId="166A5C22" w14:textId="70F7F285" w:rsidR="0008781E" w:rsidRDefault="00F758A6" w:rsidP="0008781E">
      <w:pPr>
        <w:pStyle w:val="Paragrafoelenco"/>
        <w:numPr>
          <w:ilvl w:val="0"/>
          <w:numId w:val="30"/>
        </w:numPr>
        <w:spacing w:after="0" w:line="360" w:lineRule="auto"/>
        <w:ind w:left="993" w:hanging="142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 w:rsidRPr="0008781E">
        <w:rPr>
          <w:rFonts w:ascii="Roma Neue" w:hAnsi="Roma Neue" w:cs="Arial"/>
          <w:sz w:val="20"/>
          <w:szCs w:val="20"/>
          <w:lang w:eastAsia="it-IT"/>
        </w:rPr>
        <w:t>di non essere in possesso della qualificazione necessaria per l’esecuzione delle prestazioni relative all</w:t>
      </w:r>
      <w:r w:rsidR="007C67E9">
        <w:rPr>
          <w:rFonts w:ascii="Roma Neue" w:hAnsi="Roma Neue" w:cs="Arial"/>
          <w:sz w:val="20"/>
          <w:szCs w:val="20"/>
          <w:lang w:eastAsia="it-IT"/>
        </w:rPr>
        <w:t>a</w:t>
      </w:r>
      <w:r w:rsidRPr="0008781E">
        <w:rPr>
          <w:rFonts w:ascii="Roma Neue" w:hAnsi="Roma Neue" w:cs="Arial"/>
          <w:sz w:val="20"/>
          <w:szCs w:val="20"/>
          <w:lang w:eastAsia="it-IT"/>
        </w:rPr>
        <w:t xml:space="preserve"> categoria </w:t>
      </w:r>
      <w:r w:rsidR="005B302D" w:rsidRPr="0008781E">
        <w:rPr>
          <w:rFonts w:ascii="Roma Neue" w:hAnsi="Roma Neue" w:cs="Arial"/>
          <w:sz w:val="20"/>
          <w:szCs w:val="20"/>
          <w:lang w:eastAsia="it-IT"/>
        </w:rPr>
        <w:t xml:space="preserve">scorporabile </w:t>
      </w:r>
      <w:r w:rsidR="007C67E9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7C67E9" w:rsidRPr="00FD4CEB">
        <w:rPr>
          <w:rFonts w:ascii="Roma Neue" w:hAnsi="Roma Neue" w:cs="Arial"/>
        </w:rPr>
        <w:instrText xml:space="preserve"> FORMTEXT </w:instrText>
      </w:r>
      <w:r w:rsidR="007C67E9" w:rsidRPr="00FD4CEB">
        <w:rPr>
          <w:rFonts w:ascii="Roma Neue" w:hAnsi="Roma Neue" w:cs="Arial"/>
        </w:rPr>
      </w:r>
      <w:r w:rsidR="007C67E9" w:rsidRPr="00FD4CEB">
        <w:rPr>
          <w:rFonts w:ascii="Roma Neue" w:hAnsi="Roma Neue" w:cs="Arial"/>
        </w:rPr>
        <w:fldChar w:fldCharType="separate"/>
      </w:r>
      <w:r w:rsidR="007C67E9" w:rsidRPr="00FD4CEB">
        <w:rPr>
          <w:rFonts w:ascii="Roma Neue" w:hAnsi="Roma Neue" w:cs="Arial"/>
        </w:rPr>
        <w:t> </w:t>
      </w:r>
      <w:r w:rsidR="007C67E9" w:rsidRPr="00FD4CEB">
        <w:rPr>
          <w:rFonts w:ascii="Roma Neue" w:hAnsi="Roma Neue" w:cs="Arial"/>
        </w:rPr>
        <w:t> </w:t>
      </w:r>
      <w:r w:rsidR="007C67E9" w:rsidRPr="00FD4CEB">
        <w:rPr>
          <w:rFonts w:ascii="Roma Neue" w:hAnsi="Roma Neue" w:cs="Arial"/>
        </w:rPr>
        <w:t> </w:t>
      </w:r>
      <w:r w:rsidR="007C67E9" w:rsidRPr="00FD4CEB">
        <w:rPr>
          <w:rFonts w:ascii="Roma Neue" w:hAnsi="Roma Neue" w:cs="Arial"/>
        </w:rPr>
        <w:t> </w:t>
      </w:r>
      <w:r w:rsidR="007C67E9" w:rsidRPr="00FD4CEB">
        <w:rPr>
          <w:rFonts w:ascii="Roma Neue" w:hAnsi="Roma Neue" w:cs="Arial"/>
        </w:rPr>
        <w:t> </w:t>
      </w:r>
      <w:r w:rsidR="007C67E9" w:rsidRPr="00FD4CEB">
        <w:rPr>
          <w:rFonts w:ascii="Roma Neue" w:hAnsi="Roma Neue" w:cs="Arial"/>
        </w:rPr>
        <w:fldChar w:fldCharType="end"/>
      </w:r>
      <w:r w:rsidR="00160F44">
        <w:rPr>
          <w:rFonts w:ascii="Roma Neue" w:hAnsi="Roma Neue" w:cs="Arial"/>
        </w:rPr>
        <w:t xml:space="preserve"> (</w:t>
      </w:r>
      <w:r w:rsidR="00160F44" w:rsidRPr="00160F44">
        <w:rPr>
          <w:rFonts w:ascii="Roma Neue" w:hAnsi="Roma Neue" w:cs="Arial"/>
          <w:i/>
          <w:iCs/>
          <w:sz w:val="20"/>
          <w:szCs w:val="20"/>
          <w:lang w:eastAsia="it-IT"/>
        </w:rPr>
        <w:t>indicare la categoria</w:t>
      </w:r>
      <w:r w:rsidR="00160F44">
        <w:rPr>
          <w:rFonts w:ascii="Roma Neue" w:hAnsi="Roma Neue" w:cs="Arial"/>
        </w:rPr>
        <w:t>)</w:t>
      </w:r>
      <w:r w:rsidR="007C67E9">
        <w:rPr>
          <w:rFonts w:ascii="Roma Neue" w:hAnsi="Roma Neue" w:cs="Arial"/>
        </w:rPr>
        <w:t xml:space="preserve"> </w:t>
      </w:r>
      <w:r w:rsidRPr="0008781E">
        <w:rPr>
          <w:rFonts w:ascii="Roma Neue" w:hAnsi="Roma Neue" w:cs="Arial"/>
          <w:sz w:val="20"/>
          <w:szCs w:val="20"/>
          <w:lang w:eastAsia="it-IT"/>
        </w:rPr>
        <w:t>e di volerl</w:t>
      </w:r>
      <w:r w:rsidR="005B302D" w:rsidRPr="0008781E">
        <w:rPr>
          <w:rFonts w:ascii="Roma Neue" w:hAnsi="Roma Neue" w:cs="Arial"/>
          <w:sz w:val="20"/>
          <w:szCs w:val="20"/>
          <w:lang w:eastAsia="it-IT"/>
        </w:rPr>
        <w:t>a</w:t>
      </w:r>
      <w:r w:rsidR="00501587">
        <w:rPr>
          <w:rFonts w:ascii="Roma Neue" w:hAnsi="Roma Neue" w:cs="Arial"/>
          <w:sz w:val="20"/>
          <w:szCs w:val="20"/>
          <w:lang w:eastAsia="it-IT"/>
        </w:rPr>
        <w:t xml:space="preserve"> </w:t>
      </w:r>
      <w:r w:rsidRPr="0008781E">
        <w:rPr>
          <w:rFonts w:ascii="Roma Neue" w:hAnsi="Roma Neue" w:cs="Arial"/>
          <w:sz w:val="20"/>
          <w:szCs w:val="20"/>
          <w:lang w:eastAsia="it-IT"/>
        </w:rPr>
        <w:t xml:space="preserve">subappaltare </w:t>
      </w:r>
      <w:r w:rsidR="005B302D" w:rsidRPr="0008781E">
        <w:rPr>
          <w:rFonts w:ascii="Roma Neue" w:hAnsi="Roma Neue" w:cs="Arial"/>
          <w:sz w:val="20"/>
          <w:szCs w:val="20"/>
          <w:lang w:eastAsia="it-IT"/>
        </w:rPr>
        <w:t>ad imprese idonee e qualificate ai sensi di legge</w:t>
      </w:r>
      <w:r w:rsidR="0008781E">
        <w:rPr>
          <w:rFonts w:ascii="Roma Neue" w:hAnsi="Roma Neue" w:cs="Arial"/>
          <w:sz w:val="20"/>
          <w:szCs w:val="20"/>
          <w:lang w:eastAsia="it-IT"/>
        </w:rPr>
        <w:t>;</w:t>
      </w:r>
    </w:p>
    <w:p w14:paraId="4C446BC4" w14:textId="66F92FC8" w:rsidR="002D48F2" w:rsidRDefault="00F758A6" w:rsidP="007C67E9">
      <w:pPr>
        <w:pStyle w:val="Paragrafoelenco"/>
        <w:numPr>
          <w:ilvl w:val="0"/>
          <w:numId w:val="30"/>
        </w:numPr>
        <w:spacing w:after="0" w:line="360" w:lineRule="auto"/>
        <w:ind w:left="993" w:hanging="142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 w:rsidRPr="0008781E">
        <w:rPr>
          <w:rFonts w:ascii="Roma Neue" w:hAnsi="Roma Neue" w:cs="Arial"/>
          <w:sz w:val="20"/>
          <w:szCs w:val="20"/>
        </w:rPr>
        <w:t>di possedere la qualificazione SOA relativa alla categoria prevalente O</w:t>
      </w:r>
      <w:r w:rsidR="00160F44">
        <w:rPr>
          <w:rFonts w:ascii="Roma Neue" w:hAnsi="Roma Neue" w:cs="Arial"/>
          <w:sz w:val="20"/>
          <w:szCs w:val="20"/>
        </w:rPr>
        <w:t>S6</w:t>
      </w:r>
      <w:r w:rsidRPr="0008781E">
        <w:rPr>
          <w:rFonts w:ascii="Roma Neue" w:hAnsi="Roma Neue" w:cs="Arial"/>
          <w:sz w:val="20"/>
          <w:szCs w:val="20"/>
        </w:rPr>
        <w:t xml:space="preserve">, in classifica adeguata a coprire, oltre all’importo della categoria prevalente, anche l’importo della </w:t>
      </w:r>
      <w:proofErr w:type="gramStart"/>
      <w:r w:rsidR="005B302D" w:rsidRPr="0008781E">
        <w:rPr>
          <w:rFonts w:ascii="Roma Neue" w:hAnsi="Roma Neue" w:cs="Arial"/>
          <w:sz w:val="20"/>
          <w:szCs w:val="20"/>
        </w:rPr>
        <w:t>predetta</w:t>
      </w:r>
      <w:proofErr w:type="gramEnd"/>
      <w:r w:rsidR="005B302D" w:rsidRPr="0008781E">
        <w:rPr>
          <w:rFonts w:ascii="Roma Neue" w:hAnsi="Roma Neue" w:cs="Arial"/>
          <w:sz w:val="20"/>
          <w:szCs w:val="20"/>
        </w:rPr>
        <w:t xml:space="preserve"> </w:t>
      </w:r>
      <w:r w:rsidRPr="0008781E">
        <w:rPr>
          <w:rFonts w:ascii="Roma Neue" w:hAnsi="Roma Neue" w:cs="Arial"/>
          <w:sz w:val="20"/>
          <w:szCs w:val="20"/>
        </w:rPr>
        <w:t>categoria</w:t>
      </w:r>
      <w:r w:rsidR="00501587">
        <w:rPr>
          <w:rFonts w:ascii="Roma Neue" w:hAnsi="Roma Neue" w:cs="Arial"/>
          <w:sz w:val="20"/>
          <w:szCs w:val="20"/>
        </w:rPr>
        <w:t xml:space="preserve"> </w:t>
      </w:r>
      <w:r w:rsidRPr="0008781E">
        <w:rPr>
          <w:rFonts w:ascii="Roma Neue" w:hAnsi="Roma Neue" w:cs="Arial"/>
          <w:sz w:val="20"/>
          <w:szCs w:val="20"/>
        </w:rPr>
        <w:t>scorporabile per la quale</w:t>
      </w:r>
      <w:r w:rsidR="00501587">
        <w:rPr>
          <w:rFonts w:ascii="Roma Neue" w:hAnsi="Roma Neue" w:cs="Arial"/>
          <w:sz w:val="20"/>
          <w:szCs w:val="20"/>
        </w:rPr>
        <w:t xml:space="preserve"> </w:t>
      </w:r>
      <w:r w:rsidRPr="0008781E">
        <w:rPr>
          <w:rFonts w:ascii="Roma Neue" w:hAnsi="Roma Neue" w:cs="Arial"/>
          <w:sz w:val="20"/>
          <w:szCs w:val="20"/>
        </w:rPr>
        <w:t xml:space="preserve">non </w:t>
      </w:r>
      <w:r w:rsidRPr="0008781E">
        <w:rPr>
          <w:rFonts w:ascii="Roma Neue" w:hAnsi="Roma Neue" w:cs="Roma Neue"/>
          <w:sz w:val="20"/>
          <w:szCs w:val="20"/>
        </w:rPr>
        <w:t>è</w:t>
      </w:r>
      <w:r w:rsidRPr="0008781E">
        <w:rPr>
          <w:rFonts w:ascii="Roma Neue" w:hAnsi="Roma Neue" w:cs="Arial"/>
          <w:sz w:val="20"/>
          <w:szCs w:val="20"/>
        </w:rPr>
        <w:t xml:space="preserve"> posseduta la qualificazione</w:t>
      </w:r>
      <w:r w:rsidR="0008781E">
        <w:rPr>
          <w:rFonts w:ascii="Roma Neue" w:hAnsi="Roma Neue" w:cs="Arial"/>
          <w:sz w:val="20"/>
          <w:szCs w:val="20"/>
        </w:rPr>
        <w:t>;</w:t>
      </w:r>
    </w:p>
    <w:p w14:paraId="16EA2FAC" w14:textId="1114ABCC" w:rsidR="00160F44" w:rsidRPr="0014149D" w:rsidRDefault="00C63449" w:rsidP="00160F44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>
        <w:rPr>
          <w:rFonts w:ascii="Roma Neue" w:hAnsi="Roma Neue" w:cs="Arial"/>
          <w:sz w:val="20"/>
          <w:szCs w:val="20"/>
          <w:lang w:eastAsia="it-IT"/>
        </w:rPr>
        <w:t>i</w:t>
      </w:r>
      <w:r w:rsidRPr="00C63449">
        <w:rPr>
          <w:rFonts w:ascii="Roma Neue" w:hAnsi="Roma Neue" w:cs="Arial"/>
          <w:sz w:val="20"/>
          <w:szCs w:val="20"/>
          <w:lang w:eastAsia="it-IT"/>
        </w:rPr>
        <w:t xml:space="preserve">n caso di mancato possesso dei requisiti di cui agli articoli 3 e 4 del D.M. 22 gennaio 2008, n. 37 e s.m.i., dichiara di voler ricorrere al subappalto delle lavorazioni ricomprese nella categoria OG10 a favore di un operatore economico in possesso dei </w:t>
      </w:r>
      <w:proofErr w:type="gramStart"/>
      <w:r w:rsidRPr="00C63449">
        <w:rPr>
          <w:rFonts w:ascii="Roma Neue" w:hAnsi="Roma Neue" w:cs="Arial"/>
          <w:sz w:val="20"/>
          <w:szCs w:val="20"/>
          <w:lang w:eastAsia="it-IT"/>
        </w:rPr>
        <w:t>predetti</w:t>
      </w:r>
      <w:proofErr w:type="gramEnd"/>
      <w:r w:rsidRPr="00C63449">
        <w:rPr>
          <w:rFonts w:ascii="Roma Neue" w:hAnsi="Roma Neue" w:cs="Arial"/>
          <w:sz w:val="20"/>
          <w:szCs w:val="20"/>
          <w:lang w:eastAsia="it-IT"/>
        </w:rPr>
        <w:t xml:space="preserve"> requisiti, da possedere al momento dell'avvio dell'esecuzione delle relative prestazioni</w:t>
      </w:r>
      <w:r w:rsidR="0014149D">
        <w:rPr>
          <w:rFonts w:ascii="Roma Neue" w:hAnsi="Roma Neue" w:cs="Arial"/>
          <w:sz w:val="20"/>
          <w:szCs w:val="20"/>
          <w:lang w:eastAsia="it-IT"/>
        </w:rPr>
        <w:t>;</w:t>
      </w:r>
    </w:p>
    <w:p w14:paraId="098FF23C" w14:textId="63AA4779" w:rsidR="002D48F2" w:rsidRPr="00A272DF" w:rsidRDefault="00A272DF" w:rsidP="00A272DF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A272DF">
        <w:rPr>
          <w:rFonts w:ascii="Roma Neue" w:hAnsi="Roma Neue" w:cs="Arial"/>
          <w:sz w:val="20"/>
          <w:szCs w:val="20"/>
        </w:rPr>
        <w:t xml:space="preserve">di essere edotto degli obblighi derivanti dal Codice etico, del Modello di organizzazione, gestione e controllo ex D. Lgs.231/2001 e del Piano triennale per la prevenzione della corruzione e della trasparenza adottati da Sport e Salute e reperibili sul sito internet www.sportesalute.eu, di uniformarsi ai principi ivi contenuti e di impegnarsi, in caso di aggiudicazione, ad osservare e a far osservare ai propri dipendenti e collaboratori, per quanto applicabili, i suddetti </w:t>
      </w:r>
      <w:r>
        <w:rPr>
          <w:rFonts w:ascii="Roma Neue" w:hAnsi="Roma Neue" w:cs="Arial"/>
          <w:sz w:val="20"/>
          <w:szCs w:val="20"/>
        </w:rPr>
        <w:t>documenti</w:t>
      </w:r>
      <w:r w:rsidRPr="00A272DF">
        <w:rPr>
          <w:rFonts w:ascii="Roma Neue" w:hAnsi="Roma Neue" w:cs="Arial"/>
          <w:sz w:val="20"/>
          <w:szCs w:val="20"/>
        </w:rPr>
        <w:t>, pena la risoluzione del Contratto;</w:t>
      </w:r>
    </w:p>
    <w:p w14:paraId="37D2B644" w14:textId="7BE0FA86" w:rsidR="002D48F2" w:rsidRPr="005701A4" w:rsidRDefault="005701A4" w:rsidP="005701A4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5701A4">
        <w:rPr>
          <w:rFonts w:ascii="Roma Neue" w:hAnsi="Roma Neue" w:cs="Arial"/>
          <w:sz w:val="20"/>
          <w:szCs w:val="20"/>
        </w:rPr>
        <w:t>di essere consapevole che Sport e Salute si riserva il diritto di sospendere, annullare, revocare, reindire o non aggiudicare la gara, nonché di non stipulare motivatamente il contratto dichiarando, altresì, di non avanzare alcuna pretesa nei confronti di Sport e Salute ove ricorra una di tali circostanze;</w:t>
      </w:r>
    </w:p>
    <w:p w14:paraId="09B0153F" w14:textId="77777777" w:rsidR="00D01D23" w:rsidRPr="001D0C3B" w:rsidRDefault="00D01D23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ritenere remunerativa l’offerta economica presentata, avendo tenuto conto, per la relativa formulazione: </w:t>
      </w:r>
    </w:p>
    <w:p w14:paraId="432BC477" w14:textId="13B19E71" w:rsidR="00D01D23" w:rsidRPr="00495E7F" w:rsidRDefault="00495E7F" w:rsidP="00F738CB">
      <w:pPr>
        <w:pStyle w:val="Paragrafoelenco"/>
        <w:numPr>
          <w:ilvl w:val="0"/>
          <w:numId w:val="5"/>
        </w:numPr>
        <w:spacing w:afterLines="70" w:after="168" w:line="360" w:lineRule="auto"/>
        <w:ind w:left="993"/>
        <w:contextualSpacing/>
        <w:jc w:val="both"/>
        <w:rPr>
          <w:rFonts w:ascii="Roma Neue" w:hAnsi="Roma Neue" w:cs="Arial"/>
          <w:sz w:val="20"/>
          <w:szCs w:val="20"/>
        </w:rPr>
      </w:pPr>
      <w:r w:rsidRPr="00495E7F">
        <w:rPr>
          <w:rFonts w:ascii="Roma Neue" w:hAnsi="Roma Neue" w:cs="Arial"/>
          <w:sz w:val="20"/>
          <w:szCs w:val="20"/>
        </w:rPr>
        <w:lastRenderedPageBreak/>
        <w:t>delle condizioni contrattuali e degli oneri compresi quelli eventuali relativi in materia di sicurezza, di assicurazione, di condizioni di lavoro e di previdenza e assistenza derivanti dal CCNL applicato al personale impiegato nell’esecuzione del contratto;</w:t>
      </w:r>
    </w:p>
    <w:p w14:paraId="011CD403" w14:textId="77777777" w:rsidR="00D01D23" w:rsidRPr="001D0C3B" w:rsidRDefault="00D01D23" w:rsidP="00F738CB">
      <w:pPr>
        <w:pStyle w:val="Paragrafoelenco"/>
        <w:numPr>
          <w:ilvl w:val="0"/>
          <w:numId w:val="5"/>
        </w:numPr>
        <w:spacing w:afterLines="70" w:after="168" w:line="360" w:lineRule="auto"/>
        <w:ind w:left="993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tutte le circostanze generali, particolari e locali, nessuna esclusa ed eccettuata, che possono avere influito o influire sia sull’esecuzione dei Lavori, sia sulla determinazione della propria offerta;</w:t>
      </w:r>
    </w:p>
    <w:p w14:paraId="15C0EF68" w14:textId="6A4E5E34" w:rsidR="007C67E9" w:rsidRPr="00576411" w:rsidRDefault="00312316" w:rsidP="00576411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312316">
        <w:rPr>
          <w:rFonts w:ascii="Roma Neue" w:hAnsi="Roma Neue" w:cs="Arial"/>
          <w:sz w:val="20"/>
          <w:szCs w:val="20"/>
        </w:rPr>
        <w:t>di avere piena ed esaustiva conoscenza dello stato, delle circostanze e delle condizioni dei luoghi ove saranno eseguiti i lavori e di riconoscere che tale conoscenza è idonea a garantire la corretta e regolare esecuzione dei lavori;</w:t>
      </w:r>
    </w:p>
    <w:p w14:paraId="3EF8C5C3" w14:textId="55368318" w:rsidR="009D534E" w:rsidRPr="001D0C3B" w:rsidRDefault="00D01D23" w:rsidP="00F738CB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 xml:space="preserve">di impegnarsi a non attuare nella presente </w:t>
      </w:r>
      <w:r w:rsidR="00312316">
        <w:rPr>
          <w:rFonts w:ascii="Roma Neue" w:hAnsi="Roma Neue" w:cs="Arial"/>
          <w:sz w:val="20"/>
          <w:szCs w:val="20"/>
        </w:rPr>
        <w:t>procedura</w:t>
      </w:r>
      <w:r w:rsidRPr="001D0C3B">
        <w:rPr>
          <w:rFonts w:ascii="Roma Neue" w:hAnsi="Roma Neue" w:cs="Arial"/>
          <w:sz w:val="20"/>
          <w:szCs w:val="20"/>
        </w:rPr>
        <w:t xml:space="preserve"> intese e/o pratiche restrittive della concorrenza e del mercato vietate ai sensi della normativa applicabile;</w:t>
      </w:r>
    </w:p>
    <w:p w14:paraId="5A2C3EFD" w14:textId="18BD5277" w:rsidR="0096365D" w:rsidRPr="00AD0599" w:rsidRDefault="00AD0599" w:rsidP="00AD0599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5C347F">
        <w:rPr>
          <w:rFonts w:ascii="Roma Neue" w:hAnsi="Roma Neue" w:cs="Arial"/>
          <w:sz w:val="20"/>
          <w:szCs w:val="20"/>
        </w:rPr>
        <w:t>di aver provveduto al pagamento del contributo dovuto in favore dell’Autorità ai sensi dell’articolo 1, comma 65 della legge 23 dicembre 2005, n. 266 a pena di inammissibilità dell’offerta;</w:t>
      </w:r>
    </w:p>
    <w:p w14:paraId="1D8D83C9" w14:textId="5ED3A81D" w:rsidR="00D62E19" w:rsidRPr="003B32E4" w:rsidRDefault="00992A4A" w:rsidP="003B32E4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 a mantenere valida e vincolante l’Offerta per almeno 180 (centoottanta) giorni naturali e consecutivi decorrenti dalla data di scadenza del termine per la presentazione delle offerte, nonché per altri 180 (centoottanta) giorni su espressa richiesta di Sport e Salute;</w:t>
      </w:r>
    </w:p>
    <w:p w14:paraId="473EEB4C" w14:textId="0B80517B" w:rsidR="0013741C" w:rsidRPr="001D0C3B" w:rsidRDefault="009E1CD5" w:rsidP="00AD6A16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</w:t>
      </w:r>
      <w:r w:rsidR="0013741C" w:rsidRPr="001D0C3B">
        <w:rPr>
          <w:rFonts w:ascii="Roma Neue" w:hAnsi="Roma Neue" w:cs="Arial"/>
          <w:b/>
          <w:bCs/>
          <w:i/>
          <w:iCs/>
          <w:sz w:val="20"/>
          <w:szCs w:val="20"/>
        </w:rPr>
        <w:t>in caso di RTI, consorzi ordinari o aggregazioni di rete non ancora costituiti]</w:t>
      </w:r>
      <w:r w:rsidR="0013741C" w:rsidRPr="001D0C3B">
        <w:rPr>
          <w:rFonts w:ascii="Roma Neue" w:hAnsi="Roma Neue" w:cs="Arial"/>
          <w:sz w:val="20"/>
          <w:szCs w:val="20"/>
        </w:rPr>
        <w:t xml:space="preserve"> </w:t>
      </w:r>
      <w:r w:rsidR="0013741C" w:rsidRPr="001D0C3B">
        <w:rPr>
          <w:rFonts w:ascii="Roma Neue" w:hAnsi="Roma Neue" w:cs="Arial"/>
          <w:bCs/>
          <w:sz w:val="20"/>
          <w:szCs w:val="20"/>
        </w:rPr>
        <w:t>di impegnarsi</w:t>
      </w:r>
      <w:r w:rsidR="0013741C" w:rsidRPr="001D0C3B">
        <w:rPr>
          <w:rFonts w:ascii="Roma Neue" w:hAnsi="Roma Neue" w:cs="Arial"/>
          <w:sz w:val="20"/>
          <w:szCs w:val="20"/>
        </w:rPr>
        <w:t>, in caso di aggiudicazione della gara:</w:t>
      </w:r>
    </w:p>
    <w:p w14:paraId="53D5AF08" w14:textId="67A3F08B" w:rsidR="0013741C" w:rsidRPr="009C067C" w:rsidRDefault="009C067C" w:rsidP="009C067C">
      <w:pPr>
        <w:spacing w:after="14" w:line="360" w:lineRule="auto"/>
        <w:ind w:left="1276" w:hanging="567"/>
        <w:contextualSpacing/>
        <w:jc w:val="both"/>
        <w:rPr>
          <w:rFonts w:ascii="Roma Neue" w:hAnsi="Roma Neue" w:cs="Arial"/>
          <w:sz w:val="20"/>
          <w:szCs w:val="20"/>
        </w:rPr>
      </w:pP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Controllo64"/>
            <w:enabled/>
            <w:calcOnExit w:val="0"/>
            <w:checkBox>
              <w:size w:val="24"/>
              <w:default w:val="0"/>
            </w:checkBox>
          </w:ffData>
        </w:fldChar>
      </w:r>
      <w:r w:rsidRPr="009C067C"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 w:rsidRPr="009C067C">
        <w:rPr>
          <w:rFonts w:ascii="Arial" w:hAnsi="Arial" w:cs="Arial"/>
          <w:b/>
          <w:sz w:val="20"/>
          <w:szCs w:val="20"/>
          <w:lang w:eastAsia="it-IT"/>
        </w:rPr>
      </w: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 </w:t>
      </w:r>
      <w:r w:rsidR="0013741C" w:rsidRPr="009C067C">
        <w:rPr>
          <w:rFonts w:ascii="Roma Neue" w:hAnsi="Roma Neue" w:cs="Arial"/>
          <w:sz w:val="20"/>
          <w:szCs w:val="20"/>
          <w:u w:val="single"/>
        </w:rPr>
        <w:t>quale mandataria</w:t>
      </w:r>
      <w:r w:rsidR="0013741C" w:rsidRPr="009C067C">
        <w:rPr>
          <w:rFonts w:ascii="Roma Neue" w:hAnsi="Roma Neue" w:cs="Arial"/>
          <w:sz w:val="20"/>
          <w:szCs w:val="20"/>
        </w:rPr>
        <w:t xml:space="preserve">, ad assumere mandato collettivo speciale irrevocabile con rappresentanza dalla/e mandante/i a tale scopo individuate nelle apposite dichiarazioni e a stipulare </w:t>
      </w:r>
      <w:r w:rsidR="00F1001C" w:rsidRPr="009C067C">
        <w:rPr>
          <w:rFonts w:ascii="Roma Neue" w:hAnsi="Roma Neue" w:cs="Arial"/>
          <w:sz w:val="20"/>
          <w:szCs w:val="20"/>
        </w:rPr>
        <w:t>il contratto</w:t>
      </w:r>
      <w:r w:rsidR="0013741C" w:rsidRPr="009C067C">
        <w:rPr>
          <w:rFonts w:ascii="Roma Neue" w:hAnsi="Roma Neue" w:cs="Arial"/>
          <w:sz w:val="20"/>
          <w:szCs w:val="20"/>
        </w:rPr>
        <w:t xml:space="preserve"> in nome e per conto proprio e della/e stessa/e mandante/i;</w:t>
      </w:r>
    </w:p>
    <w:p w14:paraId="2A10DF0E" w14:textId="50C4122C" w:rsidR="0013741C" w:rsidRPr="001D0C3B" w:rsidRDefault="009C067C" w:rsidP="009C067C">
      <w:pPr>
        <w:spacing w:after="14" w:line="360" w:lineRule="auto"/>
        <w:ind w:left="1276" w:hanging="567"/>
        <w:contextualSpacing/>
        <w:jc w:val="both"/>
        <w:rPr>
          <w:rFonts w:ascii="Roma Neue" w:hAnsi="Roma Neue" w:cs="Arial"/>
          <w:sz w:val="20"/>
          <w:szCs w:val="20"/>
        </w:rPr>
      </w:pP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Controllo64"/>
            <w:enabled/>
            <w:calcOnExit w:val="0"/>
            <w:checkBox>
              <w:size w:val="24"/>
              <w:default w:val="0"/>
            </w:checkBox>
          </w:ffData>
        </w:fldChar>
      </w:r>
      <w:r w:rsidRPr="009C067C"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 w:rsidRPr="009C067C">
        <w:rPr>
          <w:rFonts w:ascii="Arial" w:hAnsi="Arial" w:cs="Arial"/>
          <w:b/>
          <w:sz w:val="20"/>
          <w:szCs w:val="20"/>
          <w:lang w:eastAsia="it-IT"/>
        </w:rPr>
      </w: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 w:rsidRPr="009C067C"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  </w:t>
      </w:r>
      <w:r w:rsidR="0013741C" w:rsidRPr="001D0C3B">
        <w:rPr>
          <w:rFonts w:ascii="Roma Neue" w:hAnsi="Roma Neue" w:cs="Arial"/>
          <w:sz w:val="20"/>
          <w:szCs w:val="20"/>
          <w:u w:val="single"/>
        </w:rPr>
        <w:t>quale mandante</w:t>
      </w:r>
      <w:r w:rsidR="0013741C" w:rsidRPr="001D0C3B">
        <w:rPr>
          <w:rFonts w:ascii="Roma Neue" w:hAnsi="Roma Neue" w:cs="Arial"/>
          <w:sz w:val="20"/>
          <w:szCs w:val="20"/>
        </w:rPr>
        <w:t xml:space="preserve">, a conferire mandato collettivo speciale irrevocabile con rappresentanza </w:t>
      </w:r>
      <w:r w:rsidR="002D48F2" w:rsidRPr="002D48F2">
        <w:rPr>
          <w:rFonts w:ascii="Roma Neue" w:hAnsi="Roma Neue" w:cs="Arial"/>
          <w:sz w:val="20"/>
          <w:szCs w:val="20"/>
        </w:rPr>
        <w:t xml:space="preserve">o funzioni di capogruppo </w:t>
      </w:r>
      <w:r w:rsidR="00B04C54">
        <w:rPr>
          <w:rFonts w:ascii="Roma Neue" w:hAnsi="Roma Neue" w:cs="Arial"/>
          <w:sz w:val="20"/>
          <w:szCs w:val="20"/>
        </w:rPr>
        <w:t>a</w:t>
      </w:r>
      <w:r w:rsidR="0013741C" w:rsidRPr="001D0C3B">
        <w:rPr>
          <w:rFonts w:ascii="Roma Neue" w:hAnsi="Roma Neue" w:cs="Arial"/>
          <w:sz w:val="20"/>
          <w:szCs w:val="20"/>
        </w:rPr>
        <w:t xml:space="preserve"> </w:t>
      </w:r>
      <w:r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Pr="00FD4CEB">
        <w:rPr>
          <w:rFonts w:ascii="Roma Neue" w:hAnsi="Roma Neue" w:cs="Arial"/>
        </w:rPr>
        <w:instrText xml:space="preserve"> FORMTEXT </w:instrText>
      </w:r>
      <w:r w:rsidRPr="00FD4CEB">
        <w:rPr>
          <w:rFonts w:ascii="Roma Neue" w:hAnsi="Roma Neue" w:cs="Arial"/>
        </w:rPr>
      </w:r>
      <w:r w:rsidRPr="00FD4CEB">
        <w:rPr>
          <w:rFonts w:ascii="Roma Neue" w:hAnsi="Roma Neue" w:cs="Arial"/>
        </w:rPr>
        <w:fldChar w:fldCharType="separate"/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t> </w:t>
      </w:r>
      <w:r w:rsidRPr="00FD4CEB">
        <w:rPr>
          <w:rFonts w:ascii="Roma Neue" w:hAnsi="Roma Neue" w:cs="Arial"/>
        </w:rPr>
        <w:fldChar w:fldCharType="end"/>
      </w:r>
      <w:r w:rsidR="00B04C54" w:rsidRPr="00B04C54">
        <w:rPr>
          <w:rFonts w:asciiTheme="minorHAnsi" w:eastAsia="Times New Roman" w:hAnsiTheme="minorHAnsi" w:cs="Calibri"/>
          <w:i/>
          <w:sz w:val="20"/>
          <w:szCs w:val="20"/>
        </w:rPr>
        <w:t xml:space="preserve"> </w:t>
      </w:r>
      <w:r w:rsidR="00B04C54">
        <w:rPr>
          <w:rFonts w:asciiTheme="minorHAnsi" w:eastAsia="Times New Roman" w:hAnsiTheme="minorHAnsi" w:cs="Calibri"/>
          <w:i/>
          <w:sz w:val="20"/>
          <w:szCs w:val="20"/>
        </w:rPr>
        <w:t>(</w:t>
      </w:r>
      <w:r w:rsidR="00B04C54" w:rsidRPr="00B04C54">
        <w:rPr>
          <w:rFonts w:ascii="Roma Neue" w:hAnsi="Roma Neue" w:cs="Arial"/>
          <w:i/>
          <w:sz w:val="20"/>
          <w:szCs w:val="20"/>
        </w:rPr>
        <w:t>indicare l’operatore che sarà nominato capogruppo</w:t>
      </w:r>
      <w:r w:rsidR="00B04C54">
        <w:rPr>
          <w:rFonts w:ascii="Roma Neue" w:hAnsi="Roma Neue" w:cs="Arial"/>
          <w:i/>
          <w:sz w:val="20"/>
          <w:szCs w:val="20"/>
        </w:rPr>
        <w:t>),</w:t>
      </w:r>
      <w:r w:rsidR="0013741C" w:rsidRPr="001D0C3B">
        <w:rPr>
          <w:rFonts w:ascii="Roma Neue" w:hAnsi="Roma Neue" w:cs="Arial"/>
          <w:sz w:val="20"/>
          <w:szCs w:val="20"/>
        </w:rPr>
        <w:t xml:space="preserve"> </w:t>
      </w:r>
      <w:r w:rsidR="00B04C54">
        <w:rPr>
          <w:rFonts w:ascii="Roma Neue" w:hAnsi="Roma Neue" w:cs="Arial"/>
          <w:sz w:val="20"/>
          <w:szCs w:val="20"/>
        </w:rPr>
        <w:t>che</w:t>
      </w:r>
      <w:r w:rsidR="0013741C" w:rsidRPr="001D0C3B">
        <w:rPr>
          <w:rFonts w:ascii="Roma Neue" w:hAnsi="Roma Neue" w:cs="Arial"/>
          <w:sz w:val="20"/>
          <w:szCs w:val="20"/>
        </w:rPr>
        <w:t xml:space="preserve"> stipulerà </w:t>
      </w:r>
      <w:r w:rsidR="009E1CD5" w:rsidRPr="001D0C3B">
        <w:rPr>
          <w:rFonts w:ascii="Roma Neue" w:hAnsi="Roma Neue" w:cs="Arial"/>
          <w:sz w:val="20"/>
          <w:szCs w:val="20"/>
        </w:rPr>
        <w:t xml:space="preserve">il </w:t>
      </w:r>
      <w:r w:rsidR="00361F8C" w:rsidRPr="001D0C3B">
        <w:rPr>
          <w:rFonts w:ascii="Roma Neue" w:hAnsi="Roma Neue" w:cs="Arial"/>
          <w:sz w:val="20"/>
          <w:szCs w:val="20"/>
        </w:rPr>
        <w:t>c</w:t>
      </w:r>
      <w:r w:rsidR="009E1CD5" w:rsidRPr="001D0C3B">
        <w:rPr>
          <w:rFonts w:ascii="Roma Neue" w:hAnsi="Roma Neue" w:cs="Arial"/>
          <w:sz w:val="20"/>
          <w:szCs w:val="20"/>
        </w:rPr>
        <w:t>ontratto</w:t>
      </w:r>
      <w:r w:rsidR="0013741C" w:rsidRPr="001D0C3B">
        <w:rPr>
          <w:rFonts w:ascii="Roma Neue" w:hAnsi="Roma Neue" w:cs="Arial"/>
          <w:sz w:val="20"/>
          <w:szCs w:val="20"/>
        </w:rPr>
        <w:t xml:space="preserve"> in nome e per conto e della sottoscritta mandante nonché delle altre mandanti indicate nelle apposite dichiarazioni;</w:t>
      </w:r>
    </w:p>
    <w:p w14:paraId="19682658" w14:textId="3931556D" w:rsidR="003708C6" w:rsidRPr="001D0C3B" w:rsidRDefault="0013741C" w:rsidP="00AD6A16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[in caso di RTI</w:t>
      </w:r>
      <w:r w:rsidR="004102F6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o 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consorzi ordinari</w:t>
      </w:r>
      <w:r w:rsidR="00BB49B4" w:rsidRPr="001D0C3B">
        <w:rPr>
          <w:rFonts w:ascii="Roma Neue" w:hAnsi="Roma Neue" w:cs="Arial"/>
          <w:b/>
          <w:bCs/>
          <w:i/>
          <w:iCs/>
          <w:sz w:val="20"/>
          <w:szCs w:val="20"/>
        </w:rPr>
        <w:t xml:space="preserve"> o aggregazioni di rete</w:t>
      </w: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]</w:t>
      </w:r>
      <w:r w:rsidRPr="001D0C3B">
        <w:rPr>
          <w:rFonts w:ascii="Roma Neue" w:hAnsi="Roma Neue" w:cs="Arial"/>
          <w:bCs/>
          <w:sz w:val="20"/>
          <w:szCs w:val="20"/>
        </w:rPr>
        <w:t xml:space="preserve"> che</w:t>
      </w:r>
      <w:r w:rsidR="00F14925">
        <w:rPr>
          <w:rFonts w:ascii="Roma Neue" w:hAnsi="Roma Neue" w:cs="Arial"/>
          <w:bCs/>
          <w:sz w:val="20"/>
          <w:szCs w:val="20"/>
        </w:rPr>
        <w:t>,</w:t>
      </w:r>
      <w:r w:rsidRPr="001D0C3B">
        <w:rPr>
          <w:rFonts w:ascii="Roma Neue" w:hAnsi="Roma Neue" w:cs="Arial"/>
          <w:bCs/>
          <w:sz w:val="20"/>
          <w:szCs w:val="20"/>
        </w:rPr>
        <w:t xml:space="preserve"> nell’ambito del RTI/Consorzio</w:t>
      </w:r>
      <w:r w:rsidR="00BB49B4" w:rsidRPr="001D0C3B">
        <w:rPr>
          <w:rFonts w:ascii="Roma Neue" w:hAnsi="Roma Neue" w:cs="Arial"/>
          <w:bCs/>
          <w:sz w:val="20"/>
          <w:szCs w:val="20"/>
        </w:rPr>
        <w:t>/Aggregazione di rete</w:t>
      </w:r>
      <w:r w:rsidR="003708C6" w:rsidRPr="001D0C3B">
        <w:rPr>
          <w:rFonts w:ascii="Roma Neue" w:hAnsi="Roma Neue" w:cs="Arial"/>
          <w:bCs/>
          <w:sz w:val="20"/>
          <w:szCs w:val="20"/>
        </w:rPr>
        <w:t>:</w:t>
      </w:r>
    </w:p>
    <w:p w14:paraId="6449D421" w14:textId="54C76CFD" w:rsidR="0013741C" w:rsidRPr="001D0C3B" w:rsidRDefault="0013741C" w:rsidP="00160F44">
      <w:pPr>
        <w:pStyle w:val="Paragrafoelenco"/>
        <w:numPr>
          <w:ilvl w:val="0"/>
          <w:numId w:val="31"/>
        </w:numPr>
        <w:spacing w:after="0" w:line="360" w:lineRule="auto"/>
        <w:ind w:left="1145" w:hanging="357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bCs/>
          <w:sz w:val="20"/>
          <w:szCs w:val="20"/>
        </w:rPr>
        <w:t xml:space="preserve">le quote percentuali </w:t>
      </w:r>
      <w:r w:rsidR="003708C6" w:rsidRPr="001D0C3B">
        <w:rPr>
          <w:rFonts w:ascii="Roma Neue" w:hAnsi="Roma Neue" w:cs="Arial"/>
          <w:bCs/>
          <w:sz w:val="20"/>
          <w:szCs w:val="20"/>
        </w:rPr>
        <w:t>di partecipazione al RTI/Consorzio</w:t>
      </w:r>
      <w:r w:rsidR="00976A59" w:rsidRPr="001D0C3B">
        <w:rPr>
          <w:rFonts w:ascii="Roma Neue" w:hAnsi="Roma Neue" w:cs="Arial"/>
          <w:bCs/>
          <w:sz w:val="20"/>
          <w:szCs w:val="20"/>
        </w:rPr>
        <w:t>/Aggregazione</w:t>
      </w:r>
      <w:r w:rsidR="003708C6" w:rsidRPr="001D0C3B">
        <w:rPr>
          <w:rFonts w:ascii="Roma Neue" w:hAnsi="Roma Neue" w:cs="Arial"/>
          <w:bCs/>
          <w:sz w:val="20"/>
          <w:szCs w:val="20"/>
        </w:rPr>
        <w:t xml:space="preserve"> e le quote di esecuzione </w:t>
      </w:r>
      <w:r w:rsidRPr="001D0C3B">
        <w:rPr>
          <w:rFonts w:ascii="Roma Neue" w:hAnsi="Roma Neue" w:cs="Arial"/>
          <w:bCs/>
          <w:sz w:val="20"/>
          <w:szCs w:val="20"/>
        </w:rPr>
        <w:t>d</w:t>
      </w:r>
      <w:r w:rsidR="003708C6" w:rsidRPr="001D0C3B">
        <w:rPr>
          <w:rFonts w:ascii="Roma Neue" w:hAnsi="Roma Neue" w:cs="Arial"/>
          <w:bCs/>
          <w:sz w:val="20"/>
          <w:szCs w:val="20"/>
        </w:rPr>
        <w:t>ei</w:t>
      </w:r>
      <w:r w:rsidRPr="001D0C3B">
        <w:rPr>
          <w:rFonts w:ascii="Roma Neue" w:hAnsi="Roma Neue" w:cs="Arial"/>
          <w:bCs/>
          <w:sz w:val="20"/>
          <w:szCs w:val="20"/>
        </w:rPr>
        <w:t xml:space="preserve"> lavori sono le seguenti: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</w:tblGrid>
      <w:tr w:rsidR="0013741C" w:rsidRPr="001D0C3B" w14:paraId="12A5E5EF" w14:textId="77777777" w:rsidTr="009C067C">
        <w:trPr>
          <w:trHeight w:val="382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5BF118" w14:textId="77777777" w:rsidR="0013741C" w:rsidRPr="003B32E4" w:rsidRDefault="0013741C" w:rsidP="00C87F67">
            <w:pPr>
              <w:spacing w:after="0" w:line="240" w:lineRule="auto"/>
              <w:contextualSpacing/>
              <w:jc w:val="both"/>
              <w:rPr>
                <w:rFonts w:ascii="Roma Neue" w:eastAsia="Arial Unicode MS" w:hAnsi="Roma Neue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  <w:r w:rsidRPr="003B32E4">
              <w:rPr>
                <w:rFonts w:ascii="Roma Neue" w:eastAsia="Arial Unicode MS" w:hAnsi="Roma Neue" w:cs="Arial"/>
                <w:b/>
                <w:bCs/>
                <w:i/>
                <w:iCs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3D1045" w14:textId="77777777" w:rsidR="0013741C" w:rsidRPr="003B32E4" w:rsidRDefault="0013741C" w:rsidP="00C87F67">
            <w:pPr>
              <w:spacing w:after="0" w:line="240" w:lineRule="auto"/>
              <w:contextualSpacing/>
              <w:jc w:val="center"/>
              <w:rPr>
                <w:rFonts w:ascii="Roma Neue" w:eastAsia="Arial Unicode MS" w:hAnsi="Roma Neue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  <w:r w:rsidRPr="003B32E4">
              <w:rPr>
                <w:rFonts w:ascii="Roma Neue" w:eastAsia="Arial Unicode MS" w:hAnsi="Roma Neue" w:cs="Arial"/>
                <w:b/>
                <w:bCs/>
                <w:i/>
                <w:iCs/>
                <w:sz w:val="18"/>
                <w:szCs w:val="18"/>
                <w:lang w:eastAsia="it-IT"/>
              </w:rPr>
              <w:t>QUOTA %</w:t>
            </w:r>
          </w:p>
        </w:tc>
      </w:tr>
      <w:tr w:rsidR="0013741C" w:rsidRPr="001D0C3B" w14:paraId="6007B723" w14:textId="77777777" w:rsidTr="009C067C">
        <w:tc>
          <w:tcPr>
            <w:tcW w:w="2835" w:type="dxa"/>
            <w:vAlign w:val="center"/>
          </w:tcPr>
          <w:p w14:paraId="0172C484" w14:textId="2CA54423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2AE9A265" w14:textId="6BA027C0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13741C" w:rsidRPr="001D0C3B" w14:paraId="41595573" w14:textId="77777777" w:rsidTr="009C067C">
        <w:tc>
          <w:tcPr>
            <w:tcW w:w="2835" w:type="dxa"/>
            <w:vAlign w:val="center"/>
          </w:tcPr>
          <w:p w14:paraId="230992C5" w14:textId="5B33C1D6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415051A7" w14:textId="7A21D7FF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13741C" w:rsidRPr="001D0C3B" w14:paraId="393884A2" w14:textId="77777777" w:rsidTr="009C067C">
        <w:tc>
          <w:tcPr>
            <w:tcW w:w="2835" w:type="dxa"/>
            <w:vAlign w:val="center"/>
          </w:tcPr>
          <w:p w14:paraId="1B2FF831" w14:textId="7F685D86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A513A5B" w14:textId="587CF092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13741C" w:rsidRPr="001D0C3B" w14:paraId="6FA6CA50" w14:textId="77777777" w:rsidTr="009C067C">
        <w:tc>
          <w:tcPr>
            <w:tcW w:w="2835" w:type="dxa"/>
            <w:vAlign w:val="center"/>
          </w:tcPr>
          <w:p w14:paraId="484510F2" w14:textId="61D8E2AD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CA7E271" w14:textId="4C25F631" w:rsidR="0013741C" w:rsidRPr="001D0C3B" w:rsidRDefault="009C067C" w:rsidP="009C067C">
            <w:pPr>
              <w:spacing w:after="0"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</w:tbl>
    <w:p w14:paraId="4C501643" w14:textId="77777777" w:rsidR="00104886" w:rsidRPr="00104886" w:rsidRDefault="00104886" w:rsidP="00104886">
      <w:pPr>
        <w:pStyle w:val="Paragrafoelenco"/>
        <w:spacing w:after="70" w:line="360" w:lineRule="auto"/>
        <w:ind w:left="1146"/>
        <w:contextualSpacing/>
        <w:jc w:val="both"/>
        <w:rPr>
          <w:rFonts w:ascii="Roma Neue" w:hAnsi="Roma Neue"/>
          <w:b/>
          <w:sz w:val="20"/>
          <w:szCs w:val="20"/>
        </w:rPr>
      </w:pPr>
    </w:p>
    <w:p w14:paraId="73F5FE50" w14:textId="01817682" w:rsidR="00AF42A3" w:rsidRPr="00501587" w:rsidRDefault="00D66FBA" w:rsidP="00501587">
      <w:pPr>
        <w:pStyle w:val="Paragrafoelenco"/>
        <w:numPr>
          <w:ilvl w:val="0"/>
          <w:numId w:val="31"/>
        </w:numPr>
        <w:spacing w:after="0" w:line="360" w:lineRule="auto"/>
        <w:ind w:left="1145" w:hanging="357"/>
        <w:contextualSpacing/>
        <w:jc w:val="both"/>
        <w:rPr>
          <w:rFonts w:ascii="Roma Neue" w:hAnsi="Roma Neue"/>
          <w:b/>
          <w:sz w:val="20"/>
          <w:szCs w:val="20"/>
        </w:rPr>
      </w:pPr>
      <w:r w:rsidRPr="001D0C3B">
        <w:rPr>
          <w:rFonts w:ascii="Roma Neue" w:hAnsi="Roma Neue"/>
          <w:sz w:val="20"/>
          <w:szCs w:val="20"/>
        </w:rPr>
        <w:lastRenderedPageBreak/>
        <w:t xml:space="preserve">le categorie dei lavori che saranno eseguite da ciascun operatore economico riunito o consorziato </w:t>
      </w:r>
      <w:r w:rsidR="00976A59" w:rsidRPr="001D0C3B">
        <w:rPr>
          <w:rFonts w:ascii="Roma Neue" w:hAnsi="Roma Neue"/>
          <w:sz w:val="20"/>
          <w:szCs w:val="20"/>
        </w:rPr>
        <w:t xml:space="preserve">o aderente </w:t>
      </w:r>
      <w:r w:rsidRPr="001D0C3B">
        <w:rPr>
          <w:rFonts w:ascii="Roma Neue" w:hAnsi="Roma Neue"/>
          <w:sz w:val="20"/>
          <w:szCs w:val="20"/>
        </w:rPr>
        <w:t>sono le seguenti: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2"/>
        <w:gridCol w:w="2977"/>
      </w:tblGrid>
      <w:tr w:rsidR="00D66FBA" w:rsidRPr="001D0C3B" w14:paraId="015D91E6" w14:textId="77777777" w:rsidTr="00160F44">
        <w:trPr>
          <w:trHeight w:val="315"/>
        </w:trPr>
        <w:tc>
          <w:tcPr>
            <w:tcW w:w="3261" w:type="dxa"/>
            <w:shd w:val="clear" w:color="auto" w:fill="D9D9D9" w:themeFill="background1" w:themeFillShade="D9"/>
          </w:tcPr>
          <w:p w14:paraId="18C31178" w14:textId="77777777" w:rsidR="00D66FBA" w:rsidRPr="003B32E4" w:rsidRDefault="00D66FBA" w:rsidP="003B32E4">
            <w:pPr>
              <w:spacing w:line="360" w:lineRule="auto"/>
              <w:ind w:left="34"/>
              <w:contextualSpacing/>
              <w:jc w:val="center"/>
              <w:rPr>
                <w:rFonts w:ascii="Roma Neue" w:eastAsia="Arial Unicode MS" w:hAnsi="Roma Neue" w:cs="Arial"/>
                <w:b/>
                <w:bCs/>
                <w:sz w:val="18"/>
                <w:szCs w:val="18"/>
                <w:lang w:eastAsia="it-IT"/>
              </w:rPr>
            </w:pPr>
            <w:r w:rsidRPr="003B32E4">
              <w:rPr>
                <w:rFonts w:ascii="Roma Neue" w:eastAsia="Arial Unicode MS" w:hAnsi="Roma Neue" w:cs="Arial"/>
                <w:b/>
                <w:bCs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E81D75A" w14:textId="20228C67" w:rsidR="00D66FBA" w:rsidRPr="003B32E4" w:rsidRDefault="00D66FBA" w:rsidP="007C67E9">
            <w:pPr>
              <w:spacing w:after="0" w:line="240" w:lineRule="auto"/>
              <w:ind w:left="34"/>
              <w:contextualSpacing/>
              <w:jc w:val="center"/>
              <w:rPr>
                <w:rFonts w:ascii="Roma Neue" w:eastAsia="Arial Unicode MS" w:hAnsi="Roma Neue" w:cs="Arial"/>
                <w:b/>
                <w:bCs/>
                <w:sz w:val="18"/>
                <w:szCs w:val="18"/>
                <w:lang w:eastAsia="it-IT"/>
              </w:rPr>
            </w:pPr>
            <w:r w:rsidRPr="003B32E4">
              <w:rPr>
                <w:rFonts w:ascii="Roma Neue" w:eastAsia="Arial Unicode MS" w:hAnsi="Roma Neue" w:cs="Arial"/>
                <w:b/>
                <w:bCs/>
                <w:sz w:val="18"/>
                <w:szCs w:val="18"/>
                <w:lang w:eastAsia="it-IT"/>
              </w:rPr>
              <w:t>CATEGORIA/E</w:t>
            </w:r>
            <w:r w:rsidR="002C5F43">
              <w:rPr>
                <w:rFonts w:ascii="Roma Neue" w:eastAsia="Arial Unicode MS" w:hAnsi="Roma Neue" w:cs="Arial"/>
                <w:b/>
                <w:bCs/>
                <w:sz w:val="18"/>
                <w:szCs w:val="18"/>
                <w:lang w:eastAsia="it-IT"/>
              </w:rPr>
              <w:t xml:space="preserve"> SOA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62F585C" w14:textId="6E030B91" w:rsidR="00D66FBA" w:rsidRPr="002C5F43" w:rsidRDefault="002C5F43" w:rsidP="002C5F43">
            <w:pPr>
              <w:pStyle w:val="Pidipagina"/>
              <w:jc w:val="center"/>
              <w:rPr>
                <w:rFonts w:ascii="Roma Neue" w:hAnsi="Roma Neue"/>
                <w:b/>
                <w:bCs/>
                <w:sz w:val="18"/>
                <w:szCs w:val="18"/>
              </w:rPr>
            </w:pPr>
            <w:r w:rsidRPr="002C5F43">
              <w:rPr>
                <w:rFonts w:ascii="Roma Neue" w:hAnsi="Roma Neue"/>
                <w:b/>
                <w:bCs/>
                <w:sz w:val="18"/>
                <w:szCs w:val="18"/>
              </w:rPr>
              <w:t xml:space="preserve">QUOTA </w:t>
            </w:r>
            <w:r>
              <w:rPr>
                <w:rFonts w:ascii="Roma Neue" w:hAnsi="Roma Neue"/>
                <w:b/>
                <w:bCs/>
                <w:sz w:val="18"/>
                <w:szCs w:val="18"/>
              </w:rPr>
              <w:t xml:space="preserve">% </w:t>
            </w:r>
            <w:r w:rsidRPr="002C5F43">
              <w:rPr>
                <w:rFonts w:ascii="Roma Neue" w:hAnsi="Roma Neue"/>
                <w:b/>
                <w:bCs/>
                <w:sz w:val="18"/>
                <w:szCs w:val="18"/>
              </w:rPr>
              <w:t>DI ESECUZIONE (RIFERITA A CIASCUNA SOA)</w:t>
            </w:r>
          </w:p>
        </w:tc>
      </w:tr>
      <w:tr w:rsidR="00D66FBA" w:rsidRPr="001D0C3B" w14:paraId="0C249637" w14:textId="77777777" w:rsidTr="00501587">
        <w:trPr>
          <w:trHeight w:hRule="exact" w:val="454"/>
        </w:trPr>
        <w:tc>
          <w:tcPr>
            <w:tcW w:w="3261" w:type="dxa"/>
          </w:tcPr>
          <w:p w14:paraId="61452BB1" w14:textId="68402827" w:rsidR="009C067C" w:rsidRDefault="00501587" w:rsidP="009C067C">
            <w:pPr>
              <w:spacing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518F3726" w14:textId="49A886B8" w:rsidR="009C067C" w:rsidRPr="001D0C3B" w:rsidRDefault="009C067C" w:rsidP="009C067C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1842" w:type="dxa"/>
          </w:tcPr>
          <w:p w14:paraId="4D7A7955" w14:textId="77777777" w:rsidR="00D66FBA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7E49885A" w14:textId="6E8D80C7" w:rsidR="009C067C" w:rsidRPr="001D0C3B" w:rsidRDefault="009C067C" w:rsidP="009C067C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977" w:type="dxa"/>
          </w:tcPr>
          <w:p w14:paraId="7B3AF896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4CB30DC8" w14:textId="0DBF4616" w:rsidR="00D66FBA" w:rsidRPr="001D0C3B" w:rsidRDefault="009C067C" w:rsidP="009C067C">
            <w:pPr>
              <w:spacing w:line="360" w:lineRule="auto"/>
              <w:contextualSpacing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D66FBA" w:rsidRPr="001D0C3B" w14:paraId="0C52B12D" w14:textId="77777777" w:rsidTr="00501587">
        <w:trPr>
          <w:trHeight w:hRule="exact" w:val="454"/>
        </w:trPr>
        <w:tc>
          <w:tcPr>
            <w:tcW w:w="3261" w:type="dxa"/>
          </w:tcPr>
          <w:p w14:paraId="40A3FDE9" w14:textId="00513EBB" w:rsidR="009C067C" w:rsidRDefault="00501587" w:rsidP="009C067C">
            <w:pPr>
              <w:spacing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0198FCF5" w14:textId="6E50B247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1842" w:type="dxa"/>
          </w:tcPr>
          <w:p w14:paraId="1A49B789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09829827" w14:textId="36529C7A" w:rsidR="00D66FBA" w:rsidRP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977" w:type="dxa"/>
          </w:tcPr>
          <w:p w14:paraId="45EBFC07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7C05F9F2" w14:textId="52B98FA1" w:rsidR="007C67E9" w:rsidRPr="00AF42A3" w:rsidRDefault="009C067C" w:rsidP="009C067C">
            <w:pPr>
              <w:spacing w:line="360" w:lineRule="auto"/>
              <w:contextualSpacing/>
              <w:jc w:val="both"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D66FBA" w:rsidRPr="001D0C3B" w14:paraId="2770C52D" w14:textId="77777777" w:rsidTr="00501587">
        <w:trPr>
          <w:trHeight w:hRule="exact" w:val="454"/>
        </w:trPr>
        <w:tc>
          <w:tcPr>
            <w:tcW w:w="3261" w:type="dxa"/>
          </w:tcPr>
          <w:p w14:paraId="28D43772" w14:textId="47E04840" w:rsidR="009C067C" w:rsidRDefault="00501587" w:rsidP="009C067C">
            <w:pPr>
              <w:spacing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1FB012E4" w14:textId="705FC862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1842" w:type="dxa"/>
          </w:tcPr>
          <w:p w14:paraId="06FEB752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3FCBA548" w14:textId="74CB774A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977" w:type="dxa"/>
          </w:tcPr>
          <w:p w14:paraId="00D43CD2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7CB42EB5" w14:textId="692DFA89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  <w:tr w:rsidR="00D66FBA" w:rsidRPr="001D0C3B" w14:paraId="68704A13" w14:textId="77777777" w:rsidTr="00501587">
        <w:trPr>
          <w:trHeight w:hRule="exact" w:val="454"/>
        </w:trPr>
        <w:tc>
          <w:tcPr>
            <w:tcW w:w="3261" w:type="dxa"/>
          </w:tcPr>
          <w:p w14:paraId="25974BBE" w14:textId="0240A190" w:rsidR="009C067C" w:rsidRDefault="00501587" w:rsidP="009C067C">
            <w:pPr>
              <w:spacing w:line="360" w:lineRule="auto"/>
              <w:contextualSpacing/>
              <w:jc w:val="center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0C033C07" w14:textId="3841807B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1842" w:type="dxa"/>
          </w:tcPr>
          <w:p w14:paraId="384209F3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12704A51" w14:textId="58847050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  <w:tc>
          <w:tcPr>
            <w:tcW w:w="2977" w:type="dxa"/>
          </w:tcPr>
          <w:p w14:paraId="7A41232E" w14:textId="77777777" w:rsidR="009C067C" w:rsidRDefault="009C067C" w:rsidP="009C067C">
            <w:pPr>
              <w:spacing w:line="360" w:lineRule="auto"/>
              <w:contextualSpacing/>
              <w:rPr>
                <w:rFonts w:ascii="Roma Neue" w:hAnsi="Roma Neue" w:cs="Arial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  <w:p w14:paraId="3877D698" w14:textId="2FEF9625" w:rsidR="00D66FBA" w:rsidRPr="001D0C3B" w:rsidRDefault="009C067C" w:rsidP="009C067C">
            <w:pPr>
              <w:spacing w:line="360" w:lineRule="auto"/>
              <w:contextualSpacing/>
              <w:jc w:val="both"/>
              <w:rPr>
                <w:rFonts w:ascii="Roma Neue" w:eastAsia="Arial Unicode MS" w:hAnsi="Roma Neue" w:cs="Arial"/>
                <w:sz w:val="20"/>
                <w:szCs w:val="20"/>
                <w:lang w:eastAsia="it-IT"/>
              </w:rPr>
            </w:pP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  <w:r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</w:rPr>
              <w:instrText xml:space="preserve"> FORMTEXT </w:instrText>
            </w:r>
            <w:r w:rsidRPr="00FD4CEB">
              <w:rPr>
                <w:rFonts w:ascii="Roma Neue" w:hAnsi="Roma Neue" w:cs="Arial"/>
              </w:rPr>
            </w:r>
            <w:r w:rsidRPr="00FD4CEB">
              <w:rPr>
                <w:rFonts w:ascii="Roma Neue" w:hAnsi="Roma Neue" w:cs="Arial"/>
              </w:rPr>
              <w:fldChar w:fldCharType="separate"/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t> </w:t>
            </w:r>
            <w:r w:rsidRPr="00FD4CEB">
              <w:rPr>
                <w:rFonts w:ascii="Roma Neue" w:hAnsi="Roma Neue" w:cs="Arial"/>
              </w:rPr>
              <w:fldChar w:fldCharType="end"/>
            </w:r>
          </w:p>
        </w:tc>
      </w:tr>
    </w:tbl>
    <w:p w14:paraId="4051352D" w14:textId="77777777" w:rsidR="00FF169A" w:rsidRDefault="00FF169A" w:rsidP="00FF169A">
      <w:pPr>
        <w:pStyle w:val="Paragrafoelenco"/>
        <w:spacing w:after="0" w:line="240" w:lineRule="auto"/>
        <w:ind w:left="1145"/>
        <w:contextualSpacing/>
        <w:jc w:val="both"/>
        <w:rPr>
          <w:rFonts w:ascii="Roma Neue" w:hAnsi="Roma Neue" w:cs="Arial"/>
          <w:bCs/>
          <w:sz w:val="20"/>
          <w:szCs w:val="20"/>
        </w:rPr>
      </w:pPr>
    </w:p>
    <w:p w14:paraId="01A48C1E" w14:textId="79F07AB0" w:rsidR="0098782F" w:rsidRPr="001C3627" w:rsidRDefault="009834D7" w:rsidP="00191577">
      <w:pPr>
        <w:pStyle w:val="Paragrafoelenco"/>
        <w:numPr>
          <w:ilvl w:val="0"/>
          <w:numId w:val="31"/>
        </w:numPr>
        <w:spacing w:after="70" w:line="360" w:lineRule="auto"/>
        <w:contextualSpacing/>
        <w:jc w:val="both"/>
        <w:rPr>
          <w:rFonts w:ascii="Roma Neue" w:hAnsi="Roma Neue" w:cs="Arial"/>
          <w:bCs/>
          <w:sz w:val="20"/>
          <w:szCs w:val="20"/>
        </w:rPr>
      </w:pPr>
      <w:r w:rsidRPr="001D0C3B">
        <w:rPr>
          <w:rFonts w:ascii="Roma Neue" w:hAnsi="Roma Neue" w:cs="Arial"/>
          <w:bCs/>
          <w:sz w:val="20"/>
          <w:szCs w:val="20"/>
        </w:rPr>
        <w:t xml:space="preserve">e </w:t>
      </w:r>
      <w:r w:rsidRPr="008472EA">
        <w:rPr>
          <w:rFonts w:ascii="Roma Neue" w:eastAsia="Arial Unicode MS" w:hAnsi="Roma Neue" w:cs="Arial"/>
          <w:iCs/>
          <w:sz w:val="20"/>
          <w:szCs w:val="20"/>
          <w:lang w:eastAsia="it-IT"/>
        </w:rPr>
        <w:t>di impegnarsi ad eseguire i lavori nella percentuale corrispondente alle quote indicate e per la quale possiede i necessari requisiti di qualificazione</w:t>
      </w:r>
      <w:r w:rsidR="00191577">
        <w:rPr>
          <w:rFonts w:ascii="Roma Neue" w:eastAsia="Arial Unicode MS" w:hAnsi="Roma Neue" w:cs="Arial"/>
          <w:iCs/>
          <w:sz w:val="20"/>
          <w:szCs w:val="20"/>
          <w:lang w:eastAsia="it-IT"/>
        </w:rPr>
        <w:t xml:space="preserve">, </w:t>
      </w:r>
      <w:r w:rsidRPr="008472EA">
        <w:rPr>
          <w:rFonts w:ascii="Roma Neue" w:eastAsia="Arial Unicode MS" w:hAnsi="Roma Neue" w:cs="Arial"/>
          <w:iCs/>
          <w:sz w:val="20"/>
          <w:szCs w:val="20"/>
          <w:lang w:eastAsia="it-IT"/>
        </w:rPr>
        <w:t>fatta salva la facoltà di modifica della stessa, previa autorizzazione di</w:t>
      </w:r>
      <w:r w:rsidR="006A1C0D" w:rsidRPr="008472EA">
        <w:rPr>
          <w:rFonts w:ascii="Roma Neue" w:eastAsia="Arial Unicode MS" w:hAnsi="Roma Neue" w:cs="Arial"/>
          <w:iCs/>
          <w:sz w:val="20"/>
          <w:szCs w:val="20"/>
          <w:lang w:eastAsia="it-IT"/>
        </w:rPr>
        <w:t xml:space="preserve"> Sport e Salute </w:t>
      </w:r>
      <w:r w:rsidRPr="008472EA">
        <w:rPr>
          <w:rFonts w:ascii="Roma Neue" w:eastAsia="Arial Unicode MS" w:hAnsi="Roma Neue" w:cs="Arial"/>
          <w:iCs/>
          <w:sz w:val="20"/>
          <w:szCs w:val="20"/>
          <w:lang w:eastAsia="it-IT"/>
        </w:rPr>
        <w:t>che ne verifica la compatibilità con i requisiti di qualificazione posseduti dalle imprese interessate</w:t>
      </w:r>
      <w:r w:rsidRPr="001C3627">
        <w:rPr>
          <w:rFonts w:ascii="Roma Neue" w:hAnsi="Roma Neue" w:cs="Arial"/>
          <w:bCs/>
          <w:sz w:val="20"/>
          <w:szCs w:val="20"/>
        </w:rPr>
        <w:t>;</w:t>
      </w:r>
    </w:p>
    <w:p w14:paraId="45F8D344" w14:textId="4D49B86B" w:rsidR="00312316" w:rsidRPr="00312316" w:rsidRDefault="00312316" w:rsidP="00312316">
      <w:pPr>
        <w:pStyle w:val="Paragrafoelenco"/>
        <w:numPr>
          <w:ilvl w:val="0"/>
          <w:numId w:val="4"/>
        </w:numPr>
        <w:spacing w:afterLines="70" w:after="168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1D0C3B">
        <w:rPr>
          <w:rFonts w:ascii="Roma Neue" w:hAnsi="Roma Neue" w:cs="Arial"/>
          <w:sz w:val="20"/>
          <w:szCs w:val="20"/>
        </w:rPr>
        <w:t>di impegnarsi a non divulgare con alcun mezzo il contenuto dei documenti afferenti alla presente procedura di gara ai quali si avrà, se del caso, accesso o che, comunque, saranno messi a disposizione;</w:t>
      </w:r>
    </w:p>
    <w:p w14:paraId="383B4F6C" w14:textId="239E968B" w:rsidR="00242825" w:rsidRPr="001C3627" w:rsidRDefault="005701A4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bCs/>
          <w:sz w:val="20"/>
          <w:szCs w:val="20"/>
        </w:rPr>
      </w:pPr>
      <w:r w:rsidRPr="005701A4">
        <w:rPr>
          <w:rFonts w:ascii="Roma Neue" w:eastAsia="Arial Unicode MS" w:hAnsi="Roma Neue" w:cs="Arial"/>
          <w:iCs/>
          <w:sz w:val="20"/>
          <w:szCs w:val="20"/>
          <w:lang w:eastAsia="it-IT"/>
        </w:rPr>
        <w:t xml:space="preserve">di autorizzare Sport e Salute a </w:t>
      </w:r>
      <w:r w:rsidRPr="005701A4">
        <w:rPr>
          <w:rFonts w:ascii="Roma Neue" w:eastAsia="Arial Unicode MS" w:hAnsi="Roma Neue" w:cs="Arial"/>
          <w:bCs/>
          <w:iCs/>
          <w:sz w:val="20"/>
          <w:szCs w:val="20"/>
          <w:lang w:eastAsia="it-IT"/>
        </w:rPr>
        <w:t>consentire l’accesso alla documentazione presentata per la partecipazione alla gara con l’indicazione delle eventuali parti per le quali non autorizza l’accesso e le relative motivazioni</w:t>
      </w:r>
      <w:r w:rsidR="00242825" w:rsidRPr="001C3627">
        <w:rPr>
          <w:rFonts w:ascii="Roma Neue" w:hAnsi="Roma Neue" w:cs="Arial"/>
          <w:bCs/>
          <w:sz w:val="20"/>
          <w:szCs w:val="20"/>
        </w:rPr>
        <w:t xml:space="preserve">; </w:t>
      </w:r>
    </w:p>
    <w:p w14:paraId="29A28D24" w14:textId="6E7604E5" w:rsidR="00F14925" w:rsidRPr="007C67E9" w:rsidRDefault="0008293A" w:rsidP="00F14925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7E5DD5">
        <w:rPr>
          <w:rFonts w:ascii="Roma Neue" w:hAnsi="Roma Neue" w:cs="Arial"/>
          <w:sz w:val="20"/>
          <w:szCs w:val="20"/>
        </w:rPr>
        <w:t>che, con l’accettazione delle “</w:t>
      </w:r>
      <w:r w:rsidRPr="007E5DD5">
        <w:rPr>
          <w:rFonts w:ascii="Roma Neue" w:hAnsi="Roma Neue" w:cs="Arial"/>
          <w:i/>
          <w:iCs/>
          <w:sz w:val="20"/>
          <w:szCs w:val="20"/>
        </w:rPr>
        <w:t>Condizioni Generali di registrazione e di utilizzo del Portale gare di Sport e Salute S.p.A</w:t>
      </w:r>
      <w:r w:rsidRPr="007E5DD5">
        <w:rPr>
          <w:rFonts w:ascii="Roma Neue" w:hAnsi="Roma Neue" w:cs="Arial"/>
          <w:sz w:val="20"/>
          <w:szCs w:val="20"/>
        </w:rPr>
        <w:t xml:space="preserve">.”, </w:t>
      </w:r>
      <w:r w:rsidR="008D780D">
        <w:rPr>
          <w:rFonts w:ascii="Roma Neue" w:hAnsi="Roma Neue" w:cs="Arial"/>
          <w:sz w:val="20"/>
          <w:szCs w:val="20"/>
        </w:rPr>
        <w:t xml:space="preserve">ha </w:t>
      </w:r>
      <w:r w:rsidRPr="007E5DD5">
        <w:rPr>
          <w:rFonts w:ascii="Roma Neue" w:hAnsi="Roma Neue" w:cs="Arial"/>
          <w:sz w:val="20"/>
          <w:szCs w:val="20"/>
        </w:rPr>
        <w:t>ele</w:t>
      </w:r>
      <w:r w:rsidR="008D780D">
        <w:rPr>
          <w:rFonts w:ascii="Roma Neue" w:hAnsi="Roma Neue" w:cs="Arial"/>
          <w:sz w:val="20"/>
          <w:szCs w:val="20"/>
        </w:rPr>
        <w:t>tto</w:t>
      </w:r>
      <w:r w:rsidRPr="007E5DD5">
        <w:rPr>
          <w:rFonts w:ascii="Roma Neue" w:hAnsi="Roma Neue" w:cs="Arial"/>
          <w:sz w:val="20"/>
          <w:szCs w:val="20"/>
        </w:rPr>
        <w:t xml:space="preserve"> </w:t>
      </w:r>
      <w:r w:rsidR="008D780D">
        <w:rPr>
          <w:rFonts w:ascii="Roma Neue" w:hAnsi="Roma Neue" w:cs="Arial"/>
          <w:sz w:val="20"/>
          <w:szCs w:val="20"/>
        </w:rPr>
        <w:t xml:space="preserve">il proprio </w:t>
      </w:r>
      <w:r w:rsidRPr="007E5DD5">
        <w:rPr>
          <w:rFonts w:ascii="Roma Neue" w:hAnsi="Roma Neue" w:cs="Arial"/>
          <w:sz w:val="20"/>
          <w:szCs w:val="20"/>
        </w:rPr>
        <w:t>domicilio digitale speciale per tutte le comunicazioni e gli scambi di informazioni inerenti alla procedura</w:t>
      </w:r>
      <w:r w:rsidR="007E5DD5" w:rsidRPr="007E5DD5">
        <w:rPr>
          <w:rFonts w:ascii="Roma Neue" w:hAnsi="Roma Neue" w:cs="Arial"/>
          <w:sz w:val="20"/>
          <w:szCs w:val="20"/>
        </w:rPr>
        <w:t xml:space="preserve">, </w:t>
      </w:r>
      <w:r w:rsidR="00B13AAD" w:rsidRPr="00B13AAD">
        <w:rPr>
          <w:rFonts w:ascii="Roma Neue" w:hAnsi="Roma Neue" w:cs="Arial"/>
          <w:sz w:val="20"/>
          <w:szCs w:val="20"/>
        </w:rPr>
        <w:t>nell’apposita area</w:t>
      </w:r>
      <w:r w:rsidR="008D780D">
        <w:rPr>
          <w:rFonts w:ascii="Roma Neue" w:hAnsi="Roma Neue" w:cs="Arial"/>
          <w:sz w:val="20"/>
          <w:szCs w:val="20"/>
        </w:rPr>
        <w:t xml:space="preserve"> </w:t>
      </w:r>
      <w:r w:rsidR="00B13AAD">
        <w:rPr>
          <w:rFonts w:ascii="Roma Neue" w:hAnsi="Roma Neue" w:cs="Arial"/>
          <w:sz w:val="20"/>
          <w:szCs w:val="20"/>
        </w:rPr>
        <w:t xml:space="preserve">della Piattaforma (PAD) </w:t>
      </w:r>
      <w:r w:rsidR="00B13AAD" w:rsidRPr="00B13AAD">
        <w:rPr>
          <w:rFonts w:ascii="Roma Neue" w:hAnsi="Roma Neue" w:cs="Arial"/>
          <w:sz w:val="20"/>
          <w:szCs w:val="20"/>
        </w:rPr>
        <w:t>ad esso riservata</w:t>
      </w:r>
      <w:r w:rsidR="00B13AAD">
        <w:rPr>
          <w:rFonts w:ascii="Roma Neue" w:hAnsi="Roma Neue" w:cs="Arial"/>
          <w:sz w:val="20"/>
          <w:szCs w:val="20"/>
        </w:rPr>
        <w:t xml:space="preserve">, </w:t>
      </w:r>
      <w:r w:rsidR="007E5DD5" w:rsidRPr="007E5DD5">
        <w:rPr>
          <w:rFonts w:ascii="Roma Neue" w:hAnsi="Roma Neue" w:cs="Arial"/>
          <w:sz w:val="20"/>
          <w:szCs w:val="20"/>
        </w:rPr>
        <w:t xml:space="preserve">e </w:t>
      </w:r>
      <w:r w:rsidR="00F67EB6" w:rsidRPr="00F14925">
        <w:rPr>
          <w:rFonts w:ascii="Roma Neue" w:hAnsi="Roma Neue" w:cs="Arial"/>
          <w:sz w:val="20"/>
          <w:szCs w:val="20"/>
        </w:rPr>
        <w:t>di essere a conoscenza che, solo in caso di malfunzionamento della Piattaforma, la</w:t>
      </w:r>
      <w:r w:rsidR="007C67E9">
        <w:rPr>
          <w:rFonts w:ascii="Roma Neue" w:hAnsi="Roma Neue" w:cs="Arial"/>
          <w:sz w:val="20"/>
          <w:szCs w:val="20"/>
        </w:rPr>
        <w:t xml:space="preserve"> Stazione Appaltante </w:t>
      </w:r>
      <w:r w:rsidR="00F67EB6" w:rsidRPr="00F14925">
        <w:rPr>
          <w:rFonts w:ascii="Roma Neue" w:hAnsi="Roma Neue" w:cs="Arial"/>
          <w:sz w:val="20"/>
          <w:szCs w:val="20"/>
        </w:rPr>
        <w:t>provvederà all’invio di qualsiasi comunicazione al domicilio digitale dell’operatore</w:t>
      </w:r>
      <w:r w:rsidR="00F14925" w:rsidRPr="00F14925">
        <w:rPr>
          <w:rFonts w:ascii="Roma Neue" w:hAnsi="Roma Neue" w:cs="Arial"/>
          <w:sz w:val="20"/>
          <w:szCs w:val="20"/>
        </w:rPr>
        <w:t xml:space="preserve"> </w:t>
      </w:r>
      <w:r w:rsidR="00F67EB6" w:rsidRPr="00F14925">
        <w:rPr>
          <w:rFonts w:ascii="Roma Neue" w:hAnsi="Roma Neue" w:cs="Arial"/>
          <w:sz w:val="20"/>
          <w:szCs w:val="20"/>
        </w:rPr>
        <w:t>economico presente negli indici di cui agli articoli 6-bis, 6-ter e 6-quater del D.Lgs. n. 82/2005;</w:t>
      </w:r>
    </w:p>
    <w:p w14:paraId="1988D4D1" w14:textId="3242040F" w:rsidR="00EA78CE" w:rsidRPr="00EA78CE" w:rsidRDefault="00EA78CE" w:rsidP="00EA78CE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EA78CE">
        <w:rPr>
          <w:rFonts w:ascii="Roma Neue" w:hAnsi="Roma Neue" w:cs="Arial"/>
          <w:sz w:val="20"/>
          <w:szCs w:val="20"/>
        </w:rPr>
        <w:t xml:space="preserve">che il proprio domicilio digitale presente negli indici di cui agli articoli 6-bis e 6-ter del D.lgs. n. 82/05 è il seguente: </w:t>
      </w:r>
      <w:r w:rsidR="00E63438" w:rsidRPr="00E63438">
        <w:rPr>
          <w:rFonts w:ascii="Roma Neue" w:hAnsi="Roma Neue" w:cs="Arial"/>
          <w:sz w:val="20"/>
          <w:szCs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E63438">
        <w:rPr>
          <w:rFonts w:ascii="Roma Neue" w:hAnsi="Roma Neue" w:cs="Arial"/>
          <w:sz w:val="20"/>
          <w:szCs w:val="20"/>
        </w:rPr>
        <w:instrText xml:space="preserve"> FORMTEXT </w:instrText>
      </w:r>
      <w:r w:rsidR="00E63438" w:rsidRPr="00E63438">
        <w:rPr>
          <w:rFonts w:ascii="Roma Neue" w:hAnsi="Roma Neue" w:cs="Arial"/>
          <w:sz w:val="20"/>
          <w:szCs w:val="20"/>
        </w:rPr>
      </w:r>
      <w:r w:rsidR="00E63438" w:rsidRPr="00E63438">
        <w:rPr>
          <w:rFonts w:ascii="Roma Neue" w:hAnsi="Roma Neue" w:cs="Arial"/>
          <w:sz w:val="20"/>
          <w:szCs w:val="20"/>
        </w:rPr>
        <w:fldChar w:fldCharType="separate"/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fldChar w:fldCharType="end"/>
      </w:r>
      <w:r w:rsidR="00E63438" w:rsidRPr="00E63438">
        <w:rPr>
          <w:rFonts w:ascii="Roma Neue" w:hAnsi="Roma Neue" w:cs="Arial"/>
          <w:sz w:val="20"/>
          <w:szCs w:val="20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E63438">
        <w:rPr>
          <w:rFonts w:ascii="Roma Neue" w:hAnsi="Roma Neue" w:cs="Arial"/>
          <w:sz w:val="20"/>
          <w:szCs w:val="20"/>
        </w:rPr>
        <w:instrText xml:space="preserve"> FORMTEXT </w:instrText>
      </w:r>
      <w:r w:rsidR="00E63438" w:rsidRPr="00E63438">
        <w:rPr>
          <w:rFonts w:ascii="Roma Neue" w:hAnsi="Roma Neue" w:cs="Arial"/>
          <w:sz w:val="20"/>
          <w:szCs w:val="20"/>
        </w:rPr>
      </w:r>
      <w:r w:rsidR="00E63438" w:rsidRPr="00E63438">
        <w:rPr>
          <w:rFonts w:ascii="Roma Neue" w:hAnsi="Roma Neue" w:cs="Arial"/>
          <w:sz w:val="20"/>
          <w:szCs w:val="20"/>
        </w:rPr>
        <w:fldChar w:fldCharType="separate"/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t> </w:t>
      </w:r>
      <w:r w:rsidR="00E63438" w:rsidRPr="00E63438">
        <w:rPr>
          <w:rFonts w:ascii="Roma Neue" w:hAnsi="Roma Neue" w:cs="Arial"/>
          <w:sz w:val="20"/>
          <w:szCs w:val="20"/>
        </w:rPr>
        <w:fldChar w:fldCharType="end"/>
      </w:r>
    </w:p>
    <w:p w14:paraId="434BCF19" w14:textId="28BE8043" w:rsidR="00CD3143" w:rsidRPr="001D0C3B" w:rsidRDefault="00CD3143" w:rsidP="00EA78CE">
      <w:pPr>
        <w:pStyle w:val="Paragrafoelenco"/>
        <w:spacing w:after="12" w:line="360" w:lineRule="auto"/>
        <w:ind w:left="425"/>
        <w:contextualSpacing/>
        <w:jc w:val="both"/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[</w:t>
      </w:r>
      <w:r w:rsidR="00CD6088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o</w:t>
      </w:r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vvero, in alternativa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 xml:space="preserve">nel caso in cui l’operatore economico non sia presente nei </w:t>
      </w:r>
      <w:proofErr w:type="gramStart"/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predetti</w:t>
      </w:r>
      <w:proofErr w:type="gramEnd"/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 xml:space="preserve"> indici</w:t>
      </w:r>
      <w:r w:rsidR="00E5728F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– eliminare se non applicabile</w:t>
      </w:r>
      <w:r w:rsidR="00A55C1F"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]</w:t>
      </w:r>
    </w:p>
    <w:p w14:paraId="74E55E3B" w14:textId="54A620B9" w:rsidR="00EA78CE" w:rsidRPr="001D0C3B" w:rsidRDefault="00CD3143" w:rsidP="00E63438">
      <w:pPr>
        <w:widowControl w:val="0"/>
        <w:spacing w:after="12" w:line="360" w:lineRule="auto"/>
        <w:ind w:left="425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non essere presente negli indici di cui agli articoli 6-bis e 6-ter del D.lgs. n. 82/05, e, pertanto</w:t>
      </w:r>
      <w:r w:rsidR="000E37D4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, 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elegge domicilio digitale per tutte le comunicazioni inerenti </w:t>
      </w:r>
      <w:r w:rsidR="007E5DD5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alla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presente procedura nell’apposita area della Piattaforma ad esso riservata</w:t>
      </w:r>
      <w:r w:rsidR="00A55C1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02F4249C" w14:textId="77777777" w:rsidR="00312316" w:rsidRPr="001D0C3B" w:rsidRDefault="00312316" w:rsidP="00312316">
      <w:pPr>
        <w:numPr>
          <w:ilvl w:val="0"/>
          <w:numId w:val="4"/>
        </w:numPr>
        <w:tabs>
          <w:tab w:val="num" w:pos="360"/>
          <w:tab w:val="num" w:pos="560"/>
        </w:tabs>
        <w:spacing w:after="12" w:line="360" w:lineRule="auto"/>
        <w:ind w:left="425" w:right="11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[solo per gli operatori economici non residenti e privi di stabile organizzazione in Italia]</w:t>
      </w:r>
      <w:r w:rsidRPr="001D0C3B">
        <w:rPr>
          <w:rFonts w:ascii="Roma Neue" w:eastAsia="Arial Unicode MS" w:hAnsi="Roma Neue" w:cs="Arial"/>
          <w:sz w:val="20"/>
          <w:szCs w:val="20"/>
        </w:rPr>
        <w:t xml:space="preserve"> di impegnarsi ad uniformarsi, in caso di aggiudicazione, alla disciplina di cui agli articoli 17, comma 2, e 53, comma 3 del D.P.R. 633/1972 e a comunicare a Sport e Salute la nomina del proprio rappresentante fiscale, nelle forme di legge;</w:t>
      </w:r>
    </w:p>
    <w:p w14:paraId="4E3023D1" w14:textId="1A6B1D2F" w:rsidR="007C67E9" w:rsidRPr="00576411" w:rsidRDefault="00312316" w:rsidP="00576411">
      <w:pPr>
        <w:numPr>
          <w:ilvl w:val="0"/>
          <w:numId w:val="4"/>
        </w:numPr>
        <w:tabs>
          <w:tab w:val="num" w:pos="360"/>
          <w:tab w:val="num" w:pos="560"/>
        </w:tabs>
        <w:spacing w:after="12" w:line="360" w:lineRule="auto"/>
        <w:ind w:left="425" w:right="11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b/>
          <w:bCs/>
          <w:i/>
          <w:iCs/>
          <w:sz w:val="20"/>
          <w:szCs w:val="20"/>
        </w:rPr>
        <w:t>[per gli operatori economici non residenti e privi di stabile organizzazione in Italia</w:t>
      </w:r>
      <w:r w:rsidRPr="001D0C3B">
        <w:rPr>
          <w:rFonts w:ascii="Roma Neue" w:hAnsi="Roma Neue" w:cs="Arial"/>
          <w:b/>
          <w:bCs/>
          <w:i/>
          <w:iCs/>
          <w:color w:val="000000"/>
          <w:kern w:val="2"/>
          <w:sz w:val="20"/>
          <w:szCs w:val="20"/>
          <w:lang w:eastAsia="it-IT"/>
          <w14:ligatures w14:val="standardContextual"/>
        </w:rPr>
        <w:t>]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</w:t>
      </w:r>
      <w:r w:rsidRPr="001D0C3B">
        <w:rPr>
          <w:rFonts w:ascii="Roma Neue" w:hAnsi="Roma Neue" w:cs="Arial"/>
          <w:sz w:val="20"/>
          <w:szCs w:val="20"/>
        </w:rPr>
        <w:t>che il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domicilio fiscale, il codice fiscale, la partita IVA, l’indirizzo di posta elettronica certificata o strumento analogo 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lastRenderedPageBreak/>
        <w:t xml:space="preserve">negli altri Stati Membri, ai fini delle comunicazioni di cui all’articolo 90 del </w:t>
      </w:r>
      <w:r w:rsidRPr="001D0C3B">
        <w:rPr>
          <w:rFonts w:ascii="Roma Neue" w:hAnsi="Roma Neue" w:cs="Arial"/>
          <w:sz w:val="20"/>
          <w:szCs w:val="20"/>
        </w:rPr>
        <w:t>D. Lgs.36/2023 e s.m.i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. sono i seguenti: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6CCE453A" w14:textId="6A7D202B" w:rsidR="00810FDE" w:rsidRPr="00810FDE" w:rsidRDefault="00D8195A" w:rsidP="00810FDE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</w:t>
      </w:r>
      <w:proofErr w:type="gramStart"/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porre in essere</w:t>
      </w:r>
      <w:proofErr w:type="gramEnd"/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, in caso di aggiudicazione, tutte le operazioni e le procedure necessarie per il rispetto dei criteri ambientali, minimi e premianti, individuati dalla </w:t>
      </w:r>
      <w:r w:rsidR="00810FDE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Stazione Appaltante </w:t>
      </w:r>
      <w:r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e contenuti negli elaborati progettuali, in ottemperanza a quanto previsto ne</w:t>
      </w:r>
      <w:r w:rsidR="00AE40C7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i </w:t>
      </w:r>
      <w:r w:rsidR="00E5728F" w:rsidRPr="001D0C3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“</w:t>
      </w:r>
      <w:r w:rsidR="0067021A" w:rsidRPr="001D0C3B">
        <w:rPr>
          <w:rFonts w:ascii="Roma Neue" w:hAnsi="Roma Neue" w:cs="Arial"/>
          <w:i/>
          <w:iCs/>
          <w:sz w:val="20"/>
          <w:szCs w:val="20"/>
        </w:rPr>
        <w:t xml:space="preserve">Criteri Ambientali Minimi </w:t>
      </w:r>
      <w:r w:rsidR="00E5728F" w:rsidRPr="001D0C3B">
        <w:rPr>
          <w:rFonts w:ascii="Roma Neue" w:hAnsi="Roma Neue" w:cs="Arial"/>
          <w:i/>
          <w:iCs/>
          <w:sz w:val="20"/>
          <w:szCs w:val="20"/>
        </w:rPr>
        <w:t xml:space="preserve">per affidamento </w:t>
      </w:r>
      <w:r w:rsidR="00810FDE" w:rsidRPr="00810FDE">
        <w:rPr>
          <w:rFonts w:ascii="Roma Neue" w:hAnsi="Roma Neue" w:cs="Arial"/>
          <w:i/>
          <w:iCs/>
          <w:sz w:val="20"/>
          <w:szCs w:val="20"/>
        </w:rPr>
        <w:t>di servizi di progettazione e affidamento di lavori per interventi</w:t>
      </w:r>
      <w:r w:rsidR="00810FDE">
        <w:rPr>
          <w:rFonts w:ascii="Roma Neue" w:hAnsi="Roma Neue" w:cs="Arial"/>
          <w:i/>
          <w:iCs/>
          <w:sz w:val="20"/>
          <w:szCs w:val="20"/>
        </w:rPr>
        <w:t xml:space="preserve"> </w:t>
      </w:r>
      <w:r w:rsidR="00810FDE" w:rsidRPr="00810FDE">
        <w:rPr>
          <w:rFonts w:ascii="Roma Neue" w:hAnsi="Roma Neue" w:cs="Arial"/>
          <w:i/>
          <w:iCs/>
          <w:sz w:val="20"/>
          <w:szCs w:val="20"/>
        </w:rPr>
        <w:t>edilizi</w:t>
      </w:r>
      <w:r w:rsidR="00810FDE">
        <w:rPr>
          <w:rFonts w:ascii="Roma Neue" w:hAnsi="Roma Neue" w:cs="Arial"/>
          <w:i/>
          <w:iCs/>
          <w:sz w:val="20"/>
          <w:szCs w:val="20"/>
        </w:rPr>
        <w:t xml:space="preserve">”, </w:t>
      </w:r>
      <w:r w:rsidR="00810FDE" w:rsidRPr="00810FDE">
        <w:rPr>
          <w:rFonts w:ascii="Roma Neue" w:hAnsi="Roma Neue" w:cs="Arial"/>
          <w:sz w:val="20"/>
          <w:szCs w:val="20"/>
        </w:rPr>
        <w:t>di cui al D.M. 24 novembre 2025 emanato dal Ministero dell'Ambiente e della Sicurezza Energetica</w:t>
      </w:r>
      <w:r w:rsidR="00810FDE">
        <w:rPr>
          <w:rFonts w:ascii="Roma Neue" w:hAnsi="Roma Neue" w:cs="Arial"/>
          <w:sz w:val="20"/>
          <w:szCs w:val="20"/>
        </w:rPr>
        <w:t>;</w:t>
      </w:r>
    </w:p>
    <w:p w14:paraId="46028C3A" w14:textId="7609A147" w:rsidR="00C233BB" w:rsidRPr="00810FDE" w:rsidRDefault="00C233BB" w:rsidP="00810FDE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810FD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far sì, nel caso di ricorso al subappalto, che il contratto di subappalto recepisca, anche a carico del subappaltatore, le specifiche tecniche e le clausole contrattuali contenute nei criteri ambientali minimi (C.A.M.) di cui al </w:t>
      </w:r>
      <w:r w:rsidR="00810FDE" w:rsidRPr="00810FD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D.M. 24 novembre 2025 emanato dal Ministero dell'Ambiente e della Sicurezza Energetica</w:t>
      </w:r>
      <w:r w:rsidR="00810FD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62167B68" w14:textId="261EA6D1" w:rsidR="00C233BB" w:rsidRPr="00C233BB" w:rsidRDefault="00C233BB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far sì, nel caso di ricorso al subappalto, che il contratto recepisca, anche a carico del subappaltatore, i dispositivi per la promozione dell’occupazione giovanile e femminile di cui all’articolo 1, co. 4, dell’Allegato II.3 del </w:t>
      </w:r>
      <w:r w:rsidR="00810FD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D.lgs. 36/2023</w:t>
      </w: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, concorrendo il subappaltatore, con l’Appaltatore, al conseguimento delle percentuali di occupazione femminile e giovanile previste dall’articolo 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9</w:t>
      </w: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de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lla lettera di invito</w:t>
      </w:r>
      <w:r w:rsidRPr="00C233BB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; </w:t>
      </w:r>
    </w:p>
    <w:p w14:paraId="519910D0" w14:textId="2473AAB7" w:rsidR="00CD6088" w:rsidRPr="00A2666E" w:rsidRDefault="00A2666E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A2666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CD6088" w:rsidRPr="00A2666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;</w:t>
      </w:r>
    </w:p>
    <w:p w14:paraId="16C532D8" w14:textId="2ACCE862" w:rsidR="00E26C09" w:rsidRPr="00E26C09" w:rsidRDefault="00E26C09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E26C09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prestare il consenso al trattamento dei dati tramite il FVOE, nel rispetto di quanto previsto dal D.lgs. 196 del 30 giugno 2003, ai fini della verifica da parte </w:t>
      </w:r>
      <w:r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di Sport e Salute</w:t>
      </w:r>
      <w:r w:rsidRPr="00E26C09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 del possesso dei requisiti di cui all’articolo 99 e per le altre finalità previste dal Codice; </w:t>
      </w:r>
    </w:p>
    <w:p w14:paraId="065678CC" w14:textId="0C371468" w:rsidR="00E92C64" w:rsidRPr="00E92C64" w:rsidRDefault="00E92C64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>di impegnarsi</w:t>
      </w:r>
      <w:r w:rsidR="001564CF">
        <w:rPr>
          <w:rFonts w:ascii="Roma Neue" w:hAnsi="Roma Neue" w:cs="Arial"/>
          <w:sz w:val="20"/>
          <w:szCs w:val="20"/>
        </w:rPr>
        <w:t>,</w:t>
      </w:r>
      <w:r>
        <w:rPr>
          <w:rFonts w:ascii="Roma Neue" w:hAnsi="Roma Neue" w:cs="Arial"/>
          <w:sz w:val="20"/>
          <w:szCs w:val="20"/>
        </w:rPr>
        <w:t xml:space="preserve"> </w:t>
      </w:r>
      <w:r w:rsidRPr="00DB2C4D">
        <w:rPr>
          <w:rFonts w:ascii="Roma Neue" w:hAnsi="Roma Neue" w:cs="Arial"/>
          <w:sz w:val="20"/>
          <w:szCs w:val="20"/>
        </w:rPr>
        <w:t xml:space="preserve">in caso di aggiudicazione, </w:t>
      </w:r>
      <w:proofErr w:type="gramStart"/>
      <w:r w:rsidR="00D90787" w:rsidRPr="00DB2C4D">
        <w:rPr>
          <w:rFonts w:ascii="Roma Neue" w:hAnsi="Roma Neue" w:cs="Arial"/>
          <w:sz w:val="20"/>
          <w:szCs w:val="20"/>
        </w:rPr>
        <w:t>a</w:t>
      </w:r>
      <w:r w:rsidR="001564CF">
        <w:rPr>
          <w:rFonts w:ascii="Roma Neue" w:hAnsi="Roma Neue" w:cs="Arial"/>
          <w:sz w:val="20"/>
          <w:szCs w:val="20"/>
        </w:rPr>
        <w:t>d</w:t>
      </w:r>
      <w:proofErr w:type="gramEnd"/>
      <w:r w:rsidRPr="00DB2C4D">
        <w:rPr>
          <w:rFonts w:ascii="Roma Neue" w:hAnsi="Roma Neue" w:cs="Arial"/>
          <w:sz w:val="20"/>
          <w:szCs w:val="20"/>
        </w:rPr>
        <w:t xml:space="preserve"> adempiere agli obblighi di tracciabilità dei flussi finanziari ai sensi della Legge 13 agosto 2010 n. 136, così come individuati nella determinazione Anac n.4 del 7 luglio 2011, come da ultimo aggiornata dalla delibera n. 585 del 19 dicembre 2023, anche nei confronti dei subappaltatori e dei subcontraenti della filiera delle imprese. </w:t>
      </w:r>
    </w:p>
    <w:p w14:paraId="74041C57" w14:textId="77777777" w:rsidR="00F8683F" w:rsidRPr="00C30ADF" w:rsidRDefault="00F8683F" w:rsidP="001C3627">
      <w:pPr>
        <w:pStyle w:val="Paragrafoelenco"/>
        <w:numPr>
          <w:ilvl w:val="0"/>
          <w:numId w:val="4"/>
        </w:numPr>
        <w:spacing w:after="12" w:line="360" w:lineRule="auto"/>
        <w:ind w:left="425" w:hanging="426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 w:rsidRPr="001D0C3B">
        <w:rPr>
          <w:rFonts w:ascii="Roma Neue" w:eastAsia="Arial Unicode MS" w:hAnsi="Roma Neue" w:cs="Arial"/>
          <w:sz w:val="20"/>
          <w:szCs w:val="20"/>
        </w:rPr>
        <w:t xml:space="preserve">di essere a conoscenza e di ottemperare alle previsioni dei Regolamenti UE  che dispongono "misure restrittive” in relazione alla grave situazione in Ucraina, ivi compreso (a titolo esemplificativo e non esaustivo) il Regolamento n. 833/2014 concernente misure restrittive in considerazione delle azioni della Russia che destabilizzano la situazione in Ucraina ed in particolare (sempre a titolo esemplificativo) di essere a conoscenza e di rispettare i divieti di cui: </w:t>
      </w:r>
      <w:r w:rsidRPr="00810FDE">
        <w:rPr>
          <w:rFonts w:ascii="Roma Neue" w:eastAsia="Arial Unicode MS" w:hAnsi="Roma Neue" w:cs="Arial"/>
          <w:i/>
          <w:iCs/>
          <w:sz w:val="20"/>
          <w:szCs w:val="20"/>
        </w:rPr>
        <w:t xml:space="preserve">a) </w:t>
      </w:r>
      <w:r w:rsidRPr="001D0C3B">
        <w:rPr>
          <w:rFonts w:ascii="Roma Neue" w:eastAsia="Arial Unicode MS" w:hAnsi="Roma Neue" w:cs="Arial"/>
          <w:sz w:val="20"/>
          <w:szCs w:val="20"/>
        </w:rPr>
        <w:t xml:space="preserve">al Regolamento (UE) n. 2014/833 del Consiglio del 31 luglio 2014, da ultimo modificato dal Regolamento (UE) n. 2022/428 del Consiglio del 15 marzo 2022, nonché dal Regolamento (UE) n. 2022/576 del Consiglio dell’8 aprile 2022: i) in ordine all’acquisto, importazione o trasferimento nell'Unione, direttamente o indirettamente, di una serie di beni ivi individuati, se originari della Russia o esportati dalla Russia; ii) in ordine, tra l’altro, alla conclusione e/o prosecuzione dei rapporti contrattuali con “soggetti russi” ai sensi dell’art. 5 </w:t>
      </w:r>
      <w:r w:rsidRPr="0061220B">
        <w:rPr>
          <w:rFonts w:ascii="Roma Neue" w:eastAsia="Arial Unicode MS" w:hAnsi="Roma Neue" w:cs="Arial"/>
          <w:i/>
          <w:iCs/>
          <w:sz w:val="20"/>
          <w:szCs w:val="20"/>
        </w:rPr>
        <w:t>duodecies</w:t>
      </w:r>
      <w:r w:rsidRPr="001D0C3B">
        <w:rPr>
          <w:rFonts w:ascii="Roma Neue" w:eastAsia="Arial Unicode MS" w:hAnsi="Roma Neue" w:cs="Arial"/>
          <w:sz w:val="20"/>
          <w:szCs w:val="20"/>
        </w:rPr>
        <w:t xml:space="preserve"> del Regolamento (UE) n. 2014/833, introdotto dal citato Regolamento (UE) </w:t>
      </w:r>
      <w:r w:rsidRPr="001D0C3B">
        <w:rPr>
          <w:rFonts w:ascii="Roma Neue" w:eastAsia="Arial Unicode MS" w:hAnsi="Roma Neue" w:cs="Arial"/>
          <w:sz w:val="20"/>
          <w:szCs w:val="20"/>
        </w:rPr>
        <w:lastRenderedPageBreak/>
        <w:t xml:space="preserve">n. 2022/576, in veste di subappaltatori, fornitori o di soggetti sulle cui capacità si fa affidamento ai sensi delle direttive sugli appalti pubblici, ove il valore di tali rapporti superi il 10 % del valore del contratto; </w:t>
      </w:r>
      <w:r w:rsidRPr="00810FDE">
        <w:rPr>
          <w:rFonts w:ascii="Roma Neue" w:eastAsia="Arial Unicode MS" w:hAnsi="Roma Neue" w:cs="Arial"/>
          <w:i/>
          <w:iCs/>
          <w:sz w:val="20"/>
          <w:szCs w:val="20"/>
        </w:rPr>
        <w:t>b)</w:t>
      </w:r>
      <w:r w:rsidRPr="001D0C3B">
        <w:rPr>
          <w:rFonts w:ascii="Roma Neue" w:eastAsia="Arial Unicode MS" w:hAnsi="Roma Neue" w:cs="Arial"/>
          <w:sz w:val="20"/>
          <w:szCs w:val="20"/>
        </w:rPr>
        <w:t xml:space="preserve"> al Regolamento (CE) n. 765/2006 del Consiglio del 18 maggio 2006 (come da ultimo modificato dal Regolamento (UE) n. 2022/355 del Consiglio del 2 marzo 2022), in ordine all’acquisto, importazione o trasferimento nell'Unione, direttamente o indirettamente, di una serie di beni ivi individuati, se originari della Bielorussia o esportati dalla Bielorussia e di dare piena e puntuale esecuzione ad ulteriori disposizioni normative che, in tema di “misure restrittive”, dovessero essere emanate nel corso di esecuzione del contratto.</w:t>
      </w:r>
    </w:p>
    <w:p w14:paraId="3EE1E10A" w14:textId="21FB7217" w:rsidR="00E26C09" w:rsidRPr="00E26C09" w:rsidRDefault="00E26C09" w:rsidP="00E26C09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hAnsi="Roma Neue" w:cs="Calibri"/>
          <w:sz w:val="20"/>
          <w:szCs w:val="20"/>
        </w:rPr>
      </w:pPr>
      <w:bookmarkStart w:id="5" w:name="_Hlk211767271"/>
      <w:r w:rsidRPr="00E26C09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[in caso di avvalimento]</w:t>
      </w:r>
      <w:r w:rsidRPr="00E26C09">
        <w:rPr>
          <w:rFonts w:ascii="Roma Neue" w:eastAsia="Arial Unicode MS" w:hAnsi="Roma Neue" w:cs="Arial"/>
          <w:sz w:val="20"/>
          <w:szCs w:val="20"/>
        </w:rPr>
        <w:t xml:space="preserve"> </w:t>
      </w:r>
    </w:p>
    <w:p w14:paraId="3D3062E7" w14:textId="7915A43D" w:rsidR="0081547A" w:rsidRPr="007E5E02" w:rsidRDefault="00CA33F4" w:rsidP="00CA33F4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  <w:r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  <w:instrText xml:space="preserve"> FORMCHECKBOX </w:instrText>
      </w:r>
      <w:r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</w:r>
      <w:r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  <w:fldChar w:fldCharType="separate"/>
      </w:r>
      <w:r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  <w:fldChar w:fldCharType="end"/>
      </w:r>
      <w:r w:rsidRPr="00CA33F4">
        <w:rPr>
          <w:rFonts w:ascii="Roma Neue" w:hAnsi="Roma Neue" w:cs="Arial"/>
          <w:b/>
          <w:color w:val="000000"/>
          <w:kern w:val="2"/>
          <w:sz w:val="20"/>
          <w:szCs w:val="20"/>
          <w:lang w:eastAsia="it-IT"/>
          <w14:ligatures w14:val="standardContextual"/>
        </w:rPr>
        <w:t xml:space="preserve">  </w:t>
      </w:r>
      <w:r w:rsidR="001C3627" w:rsidRPr="001C3627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 xml:space="preserve">di avvalersi dell’impresa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E63438">
        <w:rPr>
          <w:rFonts w:ascii="Roma Neue" w:hAnsi="Roma Neue" w:cs="Arial"/>
        </w:rPr>
        <w:t xml:space="preserve"> </w:t>
      </w:r>
      <w:r w:rsidR="001C3627" w:rsidRPr="001C3627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al fine di dimostrare il possesso dei requisiti indicati nella sezione del DGUE relativa all’avvalimento e allega il contratto di avvalimento;</w:t>
      </w:r>
      <w:bookmarkEnd w:id="5"/>
    </w:p>
    <w:p w14:paraId="291C3506" w14:textId="34C4D9F8" w:rsidR="00575F44" w:rsidRPr="00575F44" w:rsidRDefault="00067856" w:rsidP="00F057CE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>
        <w:rPr>
          <w:rFonts w:ascii="Roma Neue" w:hAnsi="Roma Neue" w:cs="Arial"/>
          <w:sz w:val="20"/>
          <w:szCs w:val="20"/>
        </w:rPr>
        <w:t xml:space="preserve"> </w:t>
      </w:r>
      <w:r w:rsidR="00575F44" w:rsidRPr="00575F44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</w:t>
      </w:r>
      <w:r w:rsidR="00575F44" w:rsidRPr="00E63438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in caso di adozione di misure di self-cleaning</w:t>
      </w:r>
      <w:r w:rsidR="00575F44" w:rsidRPr="00575F44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 xml:space="preserve">] </w:t>
      </w:r>
    </w:p>
    <w:p w14:paraId="3A2AE200" w14:textId="5A4DF7DC" w:rsidR="00575F44" w:rsidRPr="00575F44" w:rsidRDefault="00CA33F4" w:rsidP="00CA33F4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FF169A" w:rsidRPr="00F057CE"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  <w:t>Inserisce</w:t>
      </w:r>
      <w:r w:rsidR="00FF169A" w:rsidRPr="00575F44">
        <w:rPr>
          <w:rFonts w:ascii="Roma Neue" w:hAnsi="Roma Neue" w:cs="Arial"/>
          <w:sz w:val="20"/>
          <w:szCs w:val="20"/>
          <w:lang w:eastAsia="it-IT"/>
        </w:rPr>
        <w:t xml:space="preserve"> </w:t>
      </w:r>
      <w:r w:rsidR="00575F44" w:rsidRPr="00575F44">
        <w:rPr>
          <w:rFonts w:ascii="Roma Neue" w:hAnsi="Roma Neue" w:cs="Arial"/>
          <w:sz w:val="20"/>
          <w:szCs w:val="20"/>
          <w:lang w:eastAsia="it-IT"/>
        </w:rPr>
        <w:t>nel FVOE la relazione che illustra le misure di self cleaning adottate in relazione alle cause di esclusione che si sono verificate prima della presentazione della presente domanda e indica nel DGUE, il riferimento al documento caricato nel FVOE;</w:t>
      </w:r>
    </w:p>
    <w:p w14:paraId="4734CC11" w14:textId="53681437" w:rsidR="00575F44" w:rsidRPr="00FF169A" w:rsidRDefault="00F057CE" w:rsidP="00174743">
      <w:pPr>
        <w:spacing w:after="0" w:line="360" w:lineRule="auto"/>
        <w:ind w:left="851" w:hanging="143"/>
        <w:rPr>
          <w:rFonts w:ascii="Roma Neue" w:hAnsi="Roma Neue"/>
          <w:sz w:val="20"/>
          <w:szCs w:val="20"/>
        </w:rPr>
      </w:pPr>
      <w:r>
        <w:rPr>
          <w:rFonts w:ascii="Roma Neue" w:hAnsi="Roma Neue" w:cs="Arial"/>
          <w:i/>
          <w:iCs/>
          <w:sz w:val="20"/>
          <w:szCs w:val="20"/>
        </w:rPr>
        <w:t>in alternativa,</w:t>
      </w:r>
      <w:r w:rsidR="00575F44" w:rsidRPr="00575F44">
        <w:rPr>
          <w:rFonts w:ascii="Roma Neue" w:hAnsi="Roma Neue" w:cs="Arial"/>
          <w:i/>
          <w:iCs/>
          <w:sz w:val="20"/>
          <w:szCs w:val="20"/>
        </w:rPr>
        <w:t xml:space="preserve"> </w:t>
      </w:r>
    </w:p>
    <w:p w14:paraId="332B133C" w14:textId="6596F805" w:rsidR="00F14925" w:rsidRPr="007C67E9" w:rsidRDefault="00CA33F4" w:rsidP="007C67E9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sz w:val="20"/>
          <w:szCs w:val="20"/>
          <w:lang w:eastAsia="it-IT"/>
        </w:rPr>
      </w:pPr>
      <w:r>
        <w:rPr>
          <w:rFonts w:ascii="Roma Neue" w:hAnsi="Roma Neue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Roma Neue" w:hAnsi="Roma Neue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Roma Neue" w:hAnsi="Roma Neue" w:cs="Arial"/>
          <w:b/>
          <w:sz w:val="20"/>
          <w:szCs w:val="20"/>
          <w:lang w:eastAsia="it-IT"/>
        </w:rPr>
      </w:r>
      <w:r>
        <w:rPr>
          <w:rFonts w:ascii="Roma Neue" w:hAnsi="Roma Neue" w:cs="Arial"/>
          <w:b/>
          <w:sz w:val="20"/>
          <w:szCs w:val="20"/>
          <w:lang w:eastAsia="it-IT"/>
        </w:rPr>
        <w:fldChar w:fldCharType="separate"/>
      </w:r>
      <w:r>
        <w:rPr>
          <w:rFonts w:ascii="Roma Neue" w:hAnsi="Roma Neue" w:cs="Arial"/>
          <w:b/>
          <w:sz w:val="20"/>
          <w:szCs w:val="20"/>
          <w:lang w:eastAsia="it-IT"/>
        </w:rPr>
        <w:fldChar w:fldCharType="end"/>
      </w:r>
      <w:r w:rsidRPr="00CA33F4">
        <w:rPr>
          <w:rFonts w:ascii="Roma Neue" w:hAnsi="Roma Neue" w:cs="Arial"/>
          <w:b/>
          <w:sz w:val="20"/>
          <w:szCs w:val="20"/>
          <w:lang w:eastAsia="it-IT"/>
        </w:rPr>
        <w:t xml:space="preserve">  </w:t>
      </w:r>
      <w:r w:rsidR="003B32E4">
        <w:rPr>
          <w:rFonts w:ascii="Roma Neue" w:hAnsi="Roma Neue" w:cs="Arial"/>
          <w:sz w:val="20"/>
          <w:szCs w:val="20"/>
          <w:lang w:eastAsia="it-IT"/>
        </w:rPr>
        <w:t>d</w:t>
      </w:r>
      <w:r w:rsidR="00FF169A" w:rsidRPr="00804608">
        <w:rPr>
          <w:rFonts w:ascii="Roma Neue" w:hAnsi="Roma Neue" w:cs="Arial"/>
          <w:sz w:val="20"/>
          <w:szCs w:val="20"/>
          <w:lang w:eastAsia="it-IT"/>
        </w:rPr>
        <w:t>ichiara</w:t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che è stato impossibilitato </w:t>
      </w:r>
      <w:proofErr w:type="gramStart"/>
      <w:r w:rsidR="00575F44" w:rsidRPr="00804608">
        <w:rPr>
          <w:rFonts w:ascii="Roma Neue" w:hAnsi="Roma Neue" w:cs="Arial"/>
          <w:sz w:val="20"/>
          <w:szCs w:val="20"/>
          <w:lang w:eastAsia="it-IT"/>
        </w:rPr>
        <w:t>ad</w:t>
      </w:r>
      <w:proofErr w:type="gramEnd"/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adottare misure di self cleaning per i seguenti motivi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[</w:t>
      </w:r>
      <w:r w:rsidR="00575F44" w:rsidRPr="00804608">
        <w:rPr>
          <w:rFonts w:ascii="Roma Neue" w:hAnsi="Roma Neue" w:cs="Arial"/>
          <w:i/>
          <w:iCs/>
          <w:sz w:val="20"/>
          <w:szCs w:val="20"/>
          <w:lang w:eastAsia="it-IT"/>
        </w:rPr>
        <w:t>indicare le motivazioni</w:t>
      </w:r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] e si impegna </w:t>
      </w:r>
      <w:proofErr w:type="gramStart"/>
      <w:r w:rsidR="00575F44" w:rsidRPr="00804608">
        <w:rPr>
          <w:rFonts w:ascii="Roma Neue" w:hAnsi="Roma Neue" w:cs="Arial"/>
          <w:sz w:val="20"/>
          <w:szCs w:val="20"/>
          <w:lang w:eastAsia="it-IT"/>
        </w:rPr>
        <w:t>ad</w:t>
      </w:r>
      <w:proofErr w:type="gramEnd"/>
      <w:r w:rsidR="00575F44" w:rsidRPr="00804608">
        <w:rPr>
          <w:rFonts w:ascii="Roma Neue" w:hAnsi="Roma Neue" w:cs="Arial"/>
          <w:sz w:val="20"/>
          <w:szCs w:val="20"/>
          <w:lang w:eastAsia="it-IT"/>
        </w:rPr>
        <w:t xml:space="preserve"> adottare misure idonee e a comunicare le stesse tempestivamente e comunque prima dell’aggiudicazione.</w:t>
      </w:r>
    </w:p>
    <w:p w14:paraId="65BAA16E" w14:textId="0500322E" w:rsidR="00575F44" w:rsidRPr="00804608" w:rsidRDefault="00575F44" w:rsidP="00575F44">
      <w:pPr>
        <w:pStyle w:val="Paragrafoelenco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>
        <w:rPr>
          <w:rFonts w:ascii="Arial" w:eastAsia="Arial Unicode MS" w:hAnsi="Arial" w:cs="Arial"/>
          <w:b/>
          <w:bCs/>
          <w:i/>
          <w:iCs/>
        </w:rPr>
        <w:t xml:space="preserve"> </w:t>
      </w:r>
      <w:r w:rsidRPr="00804608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[in caso di adozione di sottoposizione a concordato preventivo con continuità aziendale]</w:t>
      </w:r>
    </w:p>
    <w:p w14:paraId="43CFF74A" w14:textId="085662B0" w:rsidR="00575F44" w:rsidRPr="00804608" w:rsidRDefault="00CA33F4" w:rsidP="00CA33F4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bCs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575F44" w:rsidRPr="00804608">
        <w:rPr>
          <w:rFonts w:ascii="Roma Neue" w:hAnsi="Roma Neue" w:cs="Arial"/>
          <w:bCs/>
          <w:sz w:val="20"/>
          <w:szCs w:val="20"/>
        </w:rPr>
        <w:t xml:space="preserve">che il provvedimento di ammissione al concordato è stato emesso il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575F44" w:rsidRPr="00804608">
        <w:rPr>
          <w:rFonts w:ascii="Roma Neue" w:hAnsi="Roma Neue" w:cs="Arial"/>
          <w:bCs/>
          <w:sz w:val="20"/>
          <w:szCs w:val="20"/>
        </w:rPr>
        <w:t xml:space="preserve"> da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</w:p>
    <w:p w14:paraId="1288D996" w14:textId="7B623D07" w:rsidR="00575F44" w:rsidRPr="00CA33F4" w:rsidRDefault="00CA33F4" w:rsidP="00C07DAE">
      <w:pPr>
        <w:pStyle w:val="Paragrafoelenco"/>
        <w:spacing w:after="0" w:line="360" w:lineRule="auto"/>
        <w:ind w:left="1276" w:hanging="425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575F44" w:rsidRPr="00CA33F4">
        <w:rPr>
          <w:rFonts w:ascii="Roma Neue" w:hAnsi="Roma Neue" w:cs="Arial"/>
          <w:sz w:val="20"/>
          <w:szCs w:val="20"/>
        </w:rPr>
        <w:t xml:space="preserve">che il provvedimento di autorizzazione a partecipare alle gare è stato emesso il </w:t>
      </w:r>
      <w:r w:rsidR="00E63438" w:rsidRPr="00CA33F4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CA33F4">
        <w:rPr>
          <w:rFonts w:ascii="Roma Neue" w:hAnsi="Roma Neue" w:cs="Arial"/>
        </w:rPr>
        <w:instrText xml:space="preserve"> FORMTEXT </w:instrText>
      </w:r>
      <w:r w:rsidR="00E63438" w:rsidRPr="00CA33F4">
        <w:rPr>
          <w:rFonts w:ascii="Roma Neue" w:hAnsi="Roma Neue" w:cs="Arial"/>
        </w:rPr>
      </w:r>
      <w:r w:rsidR="00E63438" w:rsidRPr="00CA33F4">
        <w:rPr>
          <w:rFonts w:ascii="Roma Neue" w:hAnsi="Roma Neue" w:cs="Arial"/>
        </w:rPr>
        <w:fldChar w:fldCharType="separate"/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CA33F4">
        <w:rPr>
          <w:rFonts w:ascii="Roma Neue" w:hAnsi="Roma Neue" w:cs="Arial"/>
        </w:rPr>
        <w:fldChar w:fldCharType="end"/>
      </w:r>
      <w:r w:rsidR="00E63438" w:rsidRPr="00CA33F4">
        <w:rPr>
          <w:rFonts w:ascii="Roma Neue" w:hAnsi="Roma Neue" w:cs="Arial"/>
        </w:rPr>
        <w:t xml:space="preserve"> </w:t>
      </w:r>
      <w:r w:rsidR="00575F44" w:rsidRPr="00CA33F4">
        <w:rPr>
          <w:rFonts w:ascii="Roma Neue" w:hAnsi="Roma Neue" w:cs="Arial"/>
          <w:sz w:val="20"/>
          <w:szCs w:val="20"/>
        </w:rPr>
        <w:t>d</w:t>
      </w:r>
      <w:r w:rsidR="00FF169A" w:rsidRPr="00CA33F4">
        <w:rPr>
          <w:rFonts w:ascii="Roma Neue" w:hAnsi="Roma Neue" w:cs="Arial"/>
          <w:sz w:val="20"/>
          <w:szCs w:val="20"/>
        </w:rPr>
        <w:t>a</w:t>
      </w:r>
      <w:r w:rsidR="00E63438" w:rsidRPr="00CA33F4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CA33F4">
        <w:rPr>
          <w:rFonts w:ascii="Roma Neue" w:hAnsi="Roma Neue" w:cs="Arial"/>
        </w:rPr>
        <w:instrText xml:space="preserve"> FORMTEXT </w:instrText>
      </w:r>
      <w:r w:rsidR="00E63438" w:rsidRPr="00CA33F4">
        <w:rPr>
          <w:rFonts w:ascii="Roma Neue" w:hAnsi="Roma Neue" w:cs="Arial"/>
        </w:rPr>
      </w:r>
      <w:r w:rsidR="00E63438" w:rsidRPr="00CA33F4">
        <w:rPr>
          <w:rFonts w:ascii="Roma Neue" w:hAnsi="Roma Neue" w:cs="Arial"/>
        </w:rPr>
        <w:fldChar w:fldCharType="separate"/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FD4CEB">
        <w:t> </w:t>
      </w:r>
      <w:r w:rsidR="00E63438" w:rsidRPr="00CA33F4">
        <w:rPr>
          <w:rFonts w:ascii="Roma Neue" w:hAnsi="Roma Neue" w:cs="Arial"/>
        </w:rPr>
        <w:fldChar w:fldCharType="end"/>
      </w:r>
    </w:p>
    <w:p w14:paraId="2710145A" w14:textId="7A281C9D" w:rsidR="00575F44" w:rsidRPr="00804608" w:rsidRDefault="00575F44" w:rsidP="00575F44">
      <w:pPr>
        <w:pStyle w:val="Paragrafoelenco"/>
        <w:keepLines/>
        <w:tabs>
          <w:tab w:val="left" w:pos="8647"/>
        </w:tabs>
        <w:spacing w:after="0" w:line="360" w:lineRule="auto"/>
        <w:ind w:left="0"/>
        <w:rPr>
          <w:rFonts w:ascii="Roma Neue" w:hAnsi="Roma Neue" w:cs="Arial"/>
          <w:sz w:val="20"/>
          <w:szCs w:val="20"/>
        </w:rPr>
      </w:pPr>
      <w:r w:rsidRPr="00804608">
        <w:rPr>
          <w:rFonts w:ascii="Roma Neue" w:hAnsi="Roma Neue" w:cs="Arial"/>
          <w:i/>
          <w:sz w:val="20"/>
          <w:szCs w:val="20"/>
        </w:rPr>
        <w:t xml:space="preserve">        </w:t>
      </w:r>
      <w:r w:rsidR="00174743">
        <w:rPr>
          <w:rFonts w:ascii="Roma Neue" w:hAnsi="Roma Neue" w:cs="Arial"/>
          <w:i/>
          <w:sz w:val="20"/>
          <w:szCs w:val="20"/>
        </w:rPr>
        <w:t xml:space="preserve">    </w:t>
      </w:r>
      <w:r w:rsidRPr="00804608">
        <w:rPr>
          <w:rFonts w:ascii="Roma Neue" w:hAnsi="Roma Neue" w:cs="Arial"/>
          <w:i/>
          <w:sz w:val="20"/>
          <w:szCs w:val="20"/>
        </w:rPr>
        <w:t>(solo in caso di raggruppamento)</w:t>
      </w:r>
      <w:r w:rsidRPr="00804608">
        <w:rPr>
          <w:rFonts w:ascii="Roma Neue" w:hAnsi="Roma Neue" w:cs="Arial"/>
          <w:sz w:val="20"/>
          <w:szCs w:val="20"/>
        </w:rPr>
        <w:t xml:space="preserve">  </w:t>
      </w:r>
    </w:p>
    <w:p w14:paraId="13B53A7E" w14:textId="14023915" w:rsidR="00575F44" w:rsidRPr="00804608" w:rsidRDefault="00CA33F4" w:rsidP="00C07DAE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575F44" w:rsidRPr="00804608">
        <w:rPr>
          <w:rFonts w:ascii="Roma Neue" w:hAnsi="Roma Neue" w:cs="Arial"/>
          <w:sz w:val="20"/>
          <w:szCs w:val="20"/>
        </w:rPr>
        <w:t>che le altre imprese aderenti al raggruppamento non sono assoggettate ad una procedura concorsuale, ai sensi dell’articolo 95, commi 4 e 5, del decreto legislativo n. 14/2019.</w:t>
      </w:r>
    </w:p>
    <w:p w14:paraId="3F96C999" w14:textId="34549C58" w:rsidR="006D51FD" w:rsidRPr="00804608" w:rsidRDefault="00CA33F4" w:rsidP="00C07DAE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3B32E4">
        <w:rPr>
          <w:rFonts w:ascii="Roma Neue" w:hAnsi="Roma Neue" w:cs="Arial"/>
          <w:bCs/>
          <w:sz w:val="20"/>
          <w:szCs w:val="20"/>
        </w:rPr>
        <w:t>a</w:t>
      </w:r>
      <w:r w:rsidR="00804608" w:rsidRPr="00804608">
        <w:rPr>
          <w:rFonts w:ascii="Roma Neue" w:hAnsi="Roma Neue" w:cs="Arial"/>
          <w:bCs/>
          <w:sz w:val="20"/>
          <w:szCs w:val="20"/>
        </w:rPr>
        <w:t>llega</w:t>
      </w:r>
      <w:r w:rsidR="00575F44" w:rsidRPr="00804608">
        <w:rPr>
          <w:rFonts w:ascii="Roma Neue" w:hAnsi="Roma Neue" w:cs="Arial"/>
          <w:sz w:val="20"/>
          <w:szCs w:val="20"/>
        </w:rPr>
        <w:t xml:space="preserve"> la relazione di un professionista in possesso dei requisiti di cui all'articolo 2, comma 1, lettera o) del decreto legislativo succitato che attesta la conformità al piano e la ragionevole capacità di adempimento del contratto.</w:t>
      </w:r>
    </w:p>
    <w:p w14:paraId="16C0CDEC" w14:textId="77777777" w:rsidR="006D51FD" w:rsidRPr="00F86AA9" w:rsidRDefault="006D51FD" w:rsidP="00D42C91">
      <w:pPr>
        <w:pStyle w:val="Paragrafoelenco"/>
        <w:numPr>
          <w:ilvl w:val="0"/>
          <w:numId w:val="4"/>
        </w:numPr>
        <w:spacing w:after="70" w:line="360" w:lineRule="auto"/>
        <w:ind w:left="426" w:hanging="426"/>
        <w:contextualSpacing/>
        <w:jc w:val="both"/>
        <w:rPr>
          <w:rFonts w:ascii="Roma Neue" w:hAnsi="Roma Neue" w:cs="Arial"/>
          <w:sz w:val="20"/>
          <w:szCs w:val="20"/>
        </w:rPr>
      </w:pPr>
      <w:r w:rsidRPr="00C30ADF">
        <w:rPr>
          <w:rFonts w:ascii="Roma Neue" w:hAnsi="Roma Neue" w:cs="Arial"/>
          <w:b/>
          <w:sz w:val="20"/>
          <w:szCs w:val="20"/>
        </w:rPr>
        <w:t>[</w:t>
      </w:r>
      <w:r w:rsidRPr="00D42C91">
        <w:rPr>
          <w:rFonts w:ascii="Roma Neue" w:hAnsi="Roma Neue" w:cs="Arial"/>
          <w:b/>
          <w:bCs/>
          <w:i/>
          <w:iCs/>
          <w:sz w:val="20"/>
          <w:szCs w:val="20"/>
        </w:rPr>
        <w:t>In caso di sottoposizione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Codice</w:t>
      </w:r>
      <w:r w:rsidRPr="00F86AA9">
        <w:rPr>
          <w:rFonts w:ascii="Roma Neue" w:hAnsi="Roma Neue" w:cs="Arial"/>
          <w:sz w:val="20"/>
          <w:szCs w:val="20"/>
        </w:rPr>
        <w:t>]</w:t>
      </w:r>
    </w:p>
    <w:p w14:paraId="01AF82D0" w14:textId="168DB905" w:rsidR="00174743" w:rsidRDefault="00C07DAE" w:rsidP="00C07DAE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</w:rPr>
      </w:pPr>
      <w:r>
        <w:rPr>
          <w:rFonts w:ascii="Arial" w:hAnsi="Arial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  <w:lang w:eastAsia="it-IT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  <w:lang w:eastAsia="it-IT"/>
        </w:rPr>
      </w:r>
      <w:r>
        <w:rPr>
          <w:rFonts w:ascii="Arial" w:hAnsi="Arial" w:cs="Arial"/>
          <w:b/>
          <w:sz w:val="20"/>
          <w:szCs w:val="20"/>
          <w:lang w:eastAsia="it-IT"/>
        </w:rPr>
        <w:fldChar w:fldCharType="separate"/>
      </w:r>
      <w:r>
        <w:rPr>
          <w:rFonts w:ascii="Arial" w:hAnsi="Arial" w:cs="Arial"/>
          <w:b/>
          <w:sz w:val="20"/>
          <w:szCs w:val="20"/>
          <w:lang w:eastAsia="it-IT"/>
        </w:rPr>
        <w:fldChar w:fldCharType="end"/>
      </w:r>
      <w:r w:rsidRPr="009C067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6D51FD" w:rsidRPr="00C07DAE">
        <w:rPr>
          <w:rFonts w:ascii="Arial" w:hAnsi="Arial" w:cs="Arial"/>
          <w:bCs/>
          <w:sz w:val="20"/>
          <w:szCs w:val="20"/>
          <w:lang w:eastAsia="it-IT"/>
        </w:rPr>
        <w:t>che</w:t>
      </w:r>
      <w:r w:rsidR="006D51FD" w:rsidRPr="00F86AA9">
        <w:rPr>
          <w:rFonts w:ascii="Roma Neue" w:hAnsi="Roma Neue" w:cs="Arial"/>
          <w:sz w:val="20"/>
          <w:szCs w:val="20"/>
        </w:rPr>
        <w:t xml:space="preserve"> è stato emesso il provvedimento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6D51FD" w:rsidRPr="00F86AA9">
        <w:rPr>
          <w:rFonts w:ascii="Roma Neue" w:hAnsi="Roma Neue" w:cs="Arial"/>
          <w:sz w:val="20"/>
          <w:szCs w:val="20"/>
        </w:rPr>
        <w:t xml:space="preserve"> (</w:t>
      </w:r>
      <w:r w:rsidR="006D51FD" w:rsidRPr="00575F44">
        <w:rPr>
          <w:rFonts w:ascii="Roma Neue" w:hAnsi="Roma Neue" w:cs="Arial"/>
          <w:i/>
          <w:iCs/>
          <w:sz w:val="20"/>
          <w:szCs w:val="20"/>
        </w:rPr>
        <w:t xml:space="preserve">indicare il tipo di provvedimento … Sottoposizione a sequestro o confisca ai sensi dell'articolo 240-bis del </w:t>
      </w:r>
      <w:r w:rsidR="004640E8" w:rsidRPr="00575F44">
        <w:rPr>
          <w:rFonts w:ascii="Roma Neue" w:hAnsi="Roma Neue" w:cs="Arial"/>
          <w:i/>
          <w:iCs/>
          <w:sz w:val="20"/>
          <w:szCs w:val="20"/>
        </w:rPr>
        <w:t>Codice penale</w:t>
      </w:r>
      <w:r w:rsidR="006D51FD" w:rsidRPr="00575F44">
        <w:rPr>
          <w:rFonts w:ascii="Roma Neue" w:hAnsi="Roma Neue" w:cs="Arial"/>
          <w:i/>
          <w:iCs/>
          <w:sz w:val="20"/>
          <w:szCs w:val="20"/>
        </w:rPr>
        <w:t xml:space="preserve"> o degli articoli 20 e 24 del decreto legislativo 6 settembre 2011, n. 159, e affidamento a custode o amministratore giudiziario o finanziario)</w:t>
      </w:r>
      <w:r w:rsidR="006D51FD" w:rsidRPr="00F86AA9">
        <w:rPr>
          <w:rFonts w:ascii="Roma Neue" w:hAnsi="Roma Neue" w:cs="Arial"/>
          <w:sz w:val="20"/>
          <w:szCs w:val="20"/>
        </w:rPr>
        <w:t xml:space="preserve"> in data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6D51FD" w:rsidRPr="00F86AA9">
        <w:rPr>
          <w:rFonts w:ascii="Roma Neue" w:hAnsi="Roma Neue" w:cs="Arial"/>
          <w:sz w:val="20"/>
          <w:szCs w:val="20"/>
        </w:rPr>
        <w:t xml:space="preserve"> da parte </w:t>
      </w:r>
      <w:r w:rsidR="002F3A4B" w:rsidRPr="00F86AA9">
        <w:rPr>
          <w:rFonts w:ascii="Roma Neue" w:hAnsi="Roma Neue" w:cs="Arial"/>
          <w:sz w:val="20"/>
          <w:szCs w:val="20"/>
        </w:rPr>
        <w:t xml:space="preserve">di </w:t>
      </w:r>
      <w:r w:rsidR="00E63438" w:rsidRPr="00FD4CEB">
        <w:rPr>
          <w:rFonts w:ascii="Roma Neue" w:hAnsi="Roma Neue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E63438" w:rsidRPr="00FD4CEB">
        <w:rPr>
          <w:rFonts w:ascii="Roma Neue" w:hAnsi="Roma Neue" w:cs="Arial"/>
        </w:rPr>
        <w:instrText xml:space="preserve"> FORMTEXT </w:instrText>
      </w:r>
      <w:r w:rsidR="00E63438" w:rsidRPr="00FD4CEB">
        <w:rPr>
          <w:rFonts w:ascii="Roma Neue" w:hAnsi="Roma Neue" w:cs="Arial"/>
        </w:rPr>
      </w:r>
      <w:r w:rsidR="00E63438" w:rsidRPr="00FD4CEB">
        <w:rPr>
          <w:rFonts w:ascii="Roma Neue" w:hAnsi="Roma Neue" w:cs="Arial"/>
        </w:rPr>
        <w:fldChar w:fldCharType="separate"/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t> </w:t>
      </w:r>
      <w:r w:rsidR="00E63438" w:rsidRPr="00FD4CEB">
        <w:rPr>
          <w:rFonts w:ascii="Roma Neue" w:hAnsi="Roma Neue" w:cs="Arial"/>
        </w:rPr>
        <w:fldChar w:fldCharType="end"/>
      </w:r>
      <w:r w:rsidR="0027424C">
        <w:rPr>
          <w:rFonts w:ascii="Roma Neue" w:hAnsi="Roma Neue" w:cs="Arial"/>
        </w:rPr>
        <w:t>;</w:t>
      </w:r>
    </w:p>
    <w:p w14:paraId="42F34FD7" w14:textId="77777777" w:rsidR="00C75CCC" w:rsidRDefault="00C75CCC" w:rsidP="00C07DAE">
      <w:pPr>
        <w:pStyle w:val="Paragrafoelenco"/>
        <w:spacing w:after="0" w:line="360" w:lineRule="auto"/>
        <w:ind w:left="851"/>
        <w:contextualSpacing/>
        <w:jc w:val="both"/>
        <w:rPr>
          <w:rFonts w:ascii="Roma Neue" w:hAnsi="Roma Neue" w:cs="Arial"/>
        </w:rPr>
      </w:pPr>
    </w:p>
    <w:p w14:paraId="371FCDA3" w14:textId="77777777" w:rsidR="00C75CCC" w:rsidRPr="00C75CCC" w:rsidRDefault="00C75CCC" w:rsidP="00C75CCC">
      <w:pPr>
        <w:spacing w:after="0" w:line="360" w:lineRule="auto"/>
        <w:contextualSpacing/>
        <w:jc w:val="both"/>
        <w:rPr>
          <w:rFonts w:ascii="Roma Neue" w:hAnsi="Roma Neue" w:cs="Arial"/>
        </w:rPr>
      </w:pPr>
    </w:p>
    <w:p w14:paraId="79F3DA55" w14:textId="0B817975" w:rsidR="00784960" w:rsidRPr="00784960" w:rsidRDefault="00784960" w:rsidP="00784960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left="426" w:right="11" w:hanging="426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>
        <w:rPr>
          <w:rFonts w:ascii="Roma Neue" w:eastAsia="Arial Unicode MS" w:hAnsi="Roma Neue" w:cs="Arial"/>
          <w:sz w:val="20"/>
          <w:szCs w:val="20"/>
        </w:rPr>
        <w:t>[</w:t>
      </w:r>
      <w:r w:rsidRPr="00784960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i</w:t>
      </w:r>
      <w:r w:rsidRPr="00784960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n caso di consorziata indicata come esecutrice o che presta i requisiti</w:t>
      </w:r>
      <w:r w:rsidRPr="00784960">
        <w:rPr>
          <w:rFonts w:ascii="Roma Neue" w:eastAsia="Arial Unicode MS" w:hAnsi="Roma Neue" w:cs="Arial"/>
          <w:sz w:val="20"/>
          <w:szCs w:val="20"/>
        </w:rPr>
        <w:t>] che non partecipa a più di un consorzio stabile</w:t>
      </w:r>
      <w:r>
        <w:rPr>
          <w:rFonts w:ascii="Roma Neue" w:eastAsia="Arial Unicode MS" w:hAnsi="Roma Neue" w:cs="Arial"/>
          <w:sz w:val="20"/>
          <w:szCs w:val="20"/>
        </w:rPr>
        <w:t>;</w:t>
      </w:r>
    </w:p>
    <w:p w14:paraId="44778B7D" w14:textId="2FBCD2E8" w:rsidR="00C75CCC" w:rsidRPr="00173621" w:rsidRDefault="00C75CCC" w:rsidP="00C75CCC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left="426" w:right="11" w:hanging="426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eastAsia="Arial Unicode MS" w:hAnsi="Roma Neue" w:cs="Arial"/>
          <w:sz w:val="20"/>
          <w:szCs w:val="20"/>
        </w:rPr>
        <w:t>che nella predisposizione dell’offerta:</w:t>
      </w:r>
    </w:p>
    <w:p w14:paraId="392F04AA" w14:textId="57D67E27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instrText xml:space="preserve"> FORMCHECKBOX </w:instrText>
      </w:r>
      <w:r w:rsidRPr="00173621">
        <w:rPr>
          <w:rFonts w:ascii="Roma Neue" w:hAnsi="Roma Neue" w:cs="Arial"/>
          <w:b/>
          <w:sz w:val="20"/>
          <w:szCs w:val="20"/>
          <w:lang w:eastAsia="it-IT"/>
        </w:rP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separate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end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t xml:space="preserve"> </w:t>
      </w:r>
      <w:r w:rsidRPr="00173621">
        <w:rPr>
          <w:rFonts w:ascii="Roma Neue" w:eastAsia="Arial Unicode MS" w:hAnsi="Roma Neue" w:cs="Arial"/>
          <w:sz w:val="20"/>
          <w:szCs w:val="20"/>
        </w:rPr>
        <w:t>non si è avvalso di sistemi di intelligenza artificiale;</w:t>
      </w:r>
    </w:p>
    <w:p w14:paraId="5BD2C7D2" w14:textId="77777777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 w:rsidRPr="00173621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o, in alternativa</w:t>
      </w:r>
    </w:p>
    <w:p w14:paraId="4048A9DE" w14:textId="1F9E6FD2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  <w:checked w:val="0"/>
            </w:checkBox>
          </w:ffData>
        </w:fldCha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instrText xml:space="preserve"> FORMCHECKBOX </w:instrText>
      </w:r>
      <w:r w:rsidR="00C16A0D" w:rsidRPr="00173621">
        <w:rPr>
          <w:rFonts w:ascii="Roma Neue" w:hAnsi="Roma Neue" w:cs="Arial"/>
          <w:b/>
          <w:sz w:val="20"/>
          <w:szCs w:val="20"/>
          <w:lang w:eastAsia="it-IT"/>
        </w:rP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separate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end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t xml:space="preserve"> </w:t>
      </w:r>
      <w:r w:rsidRPr="00173621">
        <w:rPr>
          <w:rFonts w:ascii="Roma Neue" w:eastAsia="Arial Unicode MS" w:hAnsi="Roma Neue" w:cs="Arial"/>
          <w:sz w:val="20"/>
          <w:szCs w:val="20"/>
        </w:rPr>
        <w:t>si è avvalso di sistemi di intelligenza artificiale per la redazione dell’offerta e che l’utilizzo di tali sistemi è avvenuto nel rispetto del Regolamento UE 2024/ 1689, della legge n. 132 del 2025 e della vigente normativa sul trattamento e protezione dei dati (Regolamento UE 2016/679, decreto legislativo n. 196 del 2003).</w:t>
      </w:r>
    </w:p>
    <w:p w14:paraId="3EA976AD" w14:textId="77777777" w:rsidR="00C75CCC" w:rsidRPr="00173621" w:rsidRDefault="00C75CCC" w:rsidP="00C75CCC">
      <w:pPr>
        <w:numPr>
          <w:ilvl w:val="0"/>
          <w:numId w:val="4"/>
        </w:numPr>
        <w:tabs>
          <w:tab w:val="num" w:pos="360"/>
          <w:tab w:val="num" w:pos="560"/>
        </w:tabs>
        <w:spacing w:before="120" w:after="70" w:line="360" w:lineRule="auto"/>
        <w:ind w:left="426" w:right="11" w:hanging="426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eastAsia="Arial Unicode MS" w:hAnsi="Roma Neue" w:cs="Arial"/>
          <w:sz w:val="20"/>
          <w:szCs w:val="20"/>
        </w:rPr>
        <w:t>che nel caso di aggiudicazione, ai fini dell’espletamento delle prestazioni oggetto del contratto:</w:t>
      </w:r>
    </w:p>
    <w:p w14:paraId="063A9A33" w14:textId="5191B47C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hAnsi="Roma Neue" w:cs="Arial"/>
          <w:b/>
          <w:sz w:val="20"/>
          <w:szCs w:val="20"/>
          <w:lang w:eastAsia="it-IT"/>
        </w:rPr>
        <w:t xml:space="preserve"> </w:t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instrText xml:space="preserve"> FORMCHECKBOX </w:instrText>
      </w:r>
      <w:r w:rsidRPr="00173621">
        <w:rPr>
          <w:rFonts w:ascii="Roma Neue" w:hAnsi="Roma Neue" w:cs="Arial"/>
          <w:b/>
          <w:sz w:val="20"/>
          <w:szCs w:val="20"/>
          <w:lang w:eastAsia="it-IT"/>
        </w:rP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separate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end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t xml:space="preserve"> </w:t>
      </w:r>
      <w:r w:rsidRPr="00173621">
        <w:rPr>
          <w:rFonts w:ascii="Roma Neue" w:eastAsia="Arial Unicode MS" w:hAnsi="Roma Neue" w:cs="Arial"/>
          <w:sz w:val="20"/>
          <w:szCs w:val="20"/>
        </w:rPr>
        <w:t>non si avvarrà di sistemi di intelligenza artificiale;</w:t>
      </w:r>
    </w:p>
    <w:p w14:paraId="113A57B8" w14:textId="77777777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Roma Neue" w:eastAsia="Arial Unicode MS" w:hAnsi="Roma Neue" w:cs="Arial"/>
          <w:b/>
          <w:bCs/>
          <w:i/>
          <w:iCs/>
          <w:sz w:val="20"/>
          <w:szCs w:val="20"/>
        </w:rPr>
      </w:pPr>
      <w:r w:rsidRPr="00173621">
        <w:rPr>
          <w:rFonts w:ascii="Roma Neue" w:eastAsia="Arial Unicode MS" w:hAnsi="Roma Neue" w:cs="Arial"/>
          <w:b/>
          <w:bCs/>
          <w:i/>
          <w:iCs/>
          <w:sz w:val="20"/>
          <w:szCs w:val="20"/>
        </w:rPr>
        <w:t>o, in alternativa</w:t>
      </w:r>
    </w:p>
    <w:p w14:paraId="0643E25F" w14:textId="305F945A" w:rsidR="00C75CCC" w:rsidRPr="00173621" w:rsidRDefault="00C75CCC" w:rsidP="00C75CCC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Roma Neue" w:eastAsia="Arial Unicode MS" w:hAnsi="Roma Neue" w:cs="Arial"/>
          <w:sz w:val="20"/>
          <w:szCs w:val="20"/>
        </w:rPr>
      </w:pP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instrText xml:space="preserve"> FORMCHECKBOX </w:instrText>
      </w:r>
      <w:r w:rsidRPr="00173621">
        <w:rPr>
          <w:rFonts w:ascii="Roma Neue" w:hAnsi="Roma Neue" w:cs="Arial"/>
          <w:b/>
          <w:sz w:val="20"/>
          <w:szCs w:val="20"/>
          <w:lang w:eastAsia="it-IT"/>
        </w:rPr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separate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fldChar w:fldCharType="end"/>
      </w:r>
      <w:r w:rsidRPr="00173621">
        <w:rPr>
          <w:rFonts w:ascii="Roma Neue" w:hAnsi="Roma Neue" w:cs="Arial"/>
          <w:b/>
          <w:sz w:val="20"/>
          <w:szCs w:val="20"/>
          <w:lang w:eastAsia="it-IT"/>
        </w:rPr>
        <w:t xml:space="preserve"> </w:t>
      </w:r>
      <w:r w:rsidRPr="00173621">
        <w:rPr>
          <w:rFonts w:ascii="Roma Neue" w:eastAsia="Arial Unicode MS" w:hAnsi="Roma Neue" w:cs="Arial"/>
          <w:sz w:val="20"/>
          <w:szCs w:val="20"/>
        </w:rPr>
        <w:t>si avvarrà di sistemi di intelligenza artificiale, garantendo che l’uso degli stessi avverrà nel rispetto del Regolamento UE 2024/1689, della legge n. 132 del 2025 e della vigente normativa sul trattamento e protezione dei dati (Regolamento UE 2016/679, decreto legislativo n. 196 del 2003).</w:t>
      </w:r>
      <w:r w:rsidR="006B42AE">
        <w:rPr>
          <w:rFonts w:ascii="Roma Neue" w:eastAsia="Arial Unicode MS" w:hAnsi="Roma Neue" w:cs="Arial"/>
          <w:sz w:val="20"/>
          <w:szCs w:val="20"/>
        </w:rPr>
        <w:t xml:space="preserve">   </w:t>
      </w:r>
    </w:p>
    <w:p w14:paraId="0E6C24D2" w14:textId="40A6BC8D" w:rsidR="00F65FA0" w:rsidRDefault="00F65FA0" w:rsidP="00C75CCC">
      <w:pPr>
        <w:spacing w:after="70" w:line="360" w:lineRule="auto"/>
        <w:contextualSpacing/>
        <w:jc w:val="both"/>
        <w:rPr>
          <w:rFonts w:ascii="Arial" w:hAnsi="Arial" w:cs="Arial"/>
          <w:color w:val="000000"/>
          <w:kern w:val="2"/>
          <w:lang w:eastAsia="it-IT"/>
          <w14:ligatures w14:val="standardContextual"/>
        </w:rPr>
      </w:pPr>
    </w:p>
    <w:p w14:paraId="3B784068" w14:textId="77777777" w:rsidR="00C75CCC" w:rsidRPr="00C75CCC" w:rsidRDefault="00C75CCC" w:rsidP="00C75CCC">
      <w:pPr>
        <w:spacing w:after="70" w:line="360" w:lineRule="auto"/>
        <w:contextualSpacing/>
        <w:jc w:val="both"/>
        <w:rPr>
          <w:rFonts w:ascii="Roma Neue" w:hAnsi="Roma Neue" w:cs="Arial"/>
          <w:sz w:val="20"/>
          <w:szCs w:val="20"/>
        </w:rPr>
      </w:pPr>
    </w:p>
    <w:tbl>
      <w:tblPr>
        <w:tblW w:w="492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D90787" w:rsidRPr="00FD4CEB" w14:paraId="208FF32F" w14:textId="77777777" w:rsidTr="002D6C0E">
        <w:trPr>
          <w:trHeight w:val="815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3779134" w14:textId="77777777" w:rsidR="0027424C" w:rsidRDefault="00D90787" w:rsidP="00D90787">
            <w:pPr>
              <w:spacing w:after="70" w:line="360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>Gli operatori economici sono tenuti a compilare integralmente il DGUE in ogni sua parte, inserendo nella Parte II – Sezione B tutti i dati identificativi (nome, cognome, data e luogo di nascita, codice fiscale, residenza, ecc.) di tutti i soggetti di cui all’art. 94, commi 3 e 4, del D.lgs. 36/2023, secondo quanto previsto nella lettera di invito.</w:t>
            </w:r>
            <w:r w:rsidRPr="0027424C">
              <w:rPr>
                <w:b/>
                <w:bCs/>
                <w:sz w:val="21"/>
                <w:szCs w:val="21"/>
              </w:rPr>
              <w:t xml:space="preserve"> </w:t>
            </w:r>
          </w:p>
          <w:p w14:paraId="23F9825B" w14:textId="6C89F48C" w:rsidR="00D90787" w:rsidRPr="0027424C" w:rsidRDefault="00D90787" w:rsidP="00D90787">
            <w:pPr>
              <w:spacing w:after="70" w:line="360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>Si precisa che, in caso di soci persone giuridiche, sono indicati anche i relativi amministratori, ai sensi della normativa vigente.</w:t>
            </w:r>
            <w:r w:rsidRPr="0027424C">
              <w:rPr>
                <w:b/>
                <w:bCs/>
                <w:sz w:val="21"/>
                <w:szCs w:val="21"/>
              </w:rPr>
              <w:t xml:space="preserve"> </w:t>
            </w:r>
          </w:p>
          <w:p w14:paraId="7181EDE2" w14:textId="27529056" w:rsidR="00D90787" w:rsidRPr="00D90787" w:rsidRDefault="00D90787" w:rsidP="00D90787">
            <w:pPr>
              <w:spacing w:after="70" w:line="360" w:lineRule="auto"/>
              <w:contextualSpacing/>
              <w:jc w:val="both"/>
              <w:rPr>
                <w:b/>
                <w:bCs/>
              </w:rPr>
            </w:pPr>
            <w:r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 xml:space="preserve">Qualora tali informazioni siano contenute in apposito elenco allegato al DGUE, </w:t>
            </w:r>
            <w:r w:rsidR="007E5E02"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>occorre</w:t>
            </w:r>
            <w:r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 xml:space="preserve"> rinvia</w:t>
            </w:r>
            <w:r w:rsidR="007E5E02"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>re</w:t>
            </w:r>
            <w:r w:rsidRPr="0027424C">
              <w:rPr>
                <w:rFonts w:ascii="Roma Neue" w:hAnsi="Roma Neue" w:cs="Arial"/>
                <w:b/>
                <w:bCs/>
                <w:sz w:val="21"/>
                <w:szCs w:val="21"/>
              </w:rPr>
              <w:t xml:space="preserve"> integralmente a detto elenco, che deve risultare coerente e aggiornato.</w:t>
            </w:r>
          </w:p>
        </w:tc>
      </w:tr>
    </w:tbl>
    <w:p w14:paraId="4AA42735" w14:textId="77777777" w:rsidR="0028613F" w:rsidRDefault="0028613F" w:rsidP="00174743">
      <w:pPr>
        <w:autoSpaceDE w:val="0"/>
        <w:autoSpaceDN w:val="0"/>
        <w:adjustRightInd w:val="0"/>
        <w:spacing w:after="0" w:line="240" w:lineRule="auto"/>
        <w:rPr>
          <w:rFonts w:ascii="CIDFont+F4" w:eastAsiaTheme="minorHAnsi" w:hAnsi="CIDFont+F4" w:cs="CIDFont+F4"/>
        </w:rPr>
      </w:pPr>
    </w:p>
    <w:p w14:paraId="1AD99F4F" w14:textId="77777777" w:rsidR="00AF42A3" w:rsidRDefault="00AF42A3" w:rsidP="00827D16">
      <w:pPr>
        <w:spacing w:before="120" w:after="12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</w:p>
    <w:p w14:paraId="30A12371" w14:textId="2198A6DA" w:rsidR="0001610A" w:rsidRPr="00FD4CEB" w:rsidRDefault="0001610A" w:rsidP="00827D16">
      <w:pPr>
        <w:spacing w:before="120" w:after="120" w:line="280" w:lineRule="exact"/>
        <w:ind w:right="11"/>
        <w:jc w:val="both"/>
        <w:rPr>
          <w:rFonts w:ascii="Roma Neue" w:hAnsi="Roma Neue" w:cs="Arial"/>
          <w:sz w:val="20"/>
          <w:szCs w:val="20"/>
        </w:rPr>
      </w:pPr>
      <w:r w:rsidRPr="00FD4CEB">
        <w:rPr>
          <w:rFonts w:ascii="Roma Neue" w:hAnsi="Roma Neue" w:cs="Arial"/>
          <w:sz w:val="20"/>
          <w:szCs w:val="20"/>
        </w:rPr>
        <w:t>L’operatore economico,</w:t>
      </w:r>
    </w:p>
    <w:tbl>
      <w:tblPr>
        <w:tblW w:w="380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0"/>
        <w:gridCol w:w="5211"/>
      </w:tblGrid>
      <w:tr w:rsidR="0001610A" w:rsidRPr="00FD4CEB" w14:paraId="4EAC7BCA" w14:textId="77777777" w:rsidTr="00C75CCC">
        <w:trPr>
          <w:trHeight w:val="377"/>
        </w:trPr>
        <w:tc>
          <w:tcPr>
            <w:tcW w:w="1441" w:type="pct"/>
            <w:vAlign w:val="center"/>
          </w:tcPr>
          <w:p w14:paraId="30D9770D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Luogo</w:t>
            </w:r>
          </w:p>
        </w:tc>
        <w:tc>
          <w:tcPr>
            <w:tcW w:w="3559" w:type="pct"/>
            <w:vAlign w:val="center"/>
          </w:tcPr>
          <w:p w14:paraId="21B8EEC3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Data</w:t>
            </w:r>
          </w:p>
        </w:tc>
      </w:tr>
      <w:tr w:rsidR="0001610A" w:rsidRPr="00FD4CEB" w14:paraId="4277F41F" w14:textId="77777777" w:rsidTr="00C75CCC">
        <w:trPr>
          <w:trHeight w:val="415"/>
        </w:trPr>
        <w:tc>
          <w:tcPr>
            <w:tcW w:w="1441" w:type="pct"/>
            <w:vAlign w:val="center"/>
          </w:tcPr>
          <w:p w14:paraId="4A15E320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59" w:type="pct"/>
            <w:vAlign w:val="center"/>
          </w:tcPr>
          <w:p w14:paraId="44B72E4C" w14:textId="77777777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instrText xml:space="preserve"> FORMTEXT </w:instrTex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separate"/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noProof/>
                <w:sz w:val="20"/>
                <w:szCs w:val="20"/>
              </w:rPr>
              <w:t> </w:t>
            </w: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fldChar w:fldCharType="end"/>
            </w:r>
          </w:p>
        </w:tc>
      </w:tr>
      <w:tr w:rsidR="0001610A" w:rsidRPr="00FD4CEB" w14:paraId="5705522F" w14:textId="77777777" w:rsidTr="00C75CCC">
        <w:trPr>
          <w:trHeight w:val="756"/>
        </w:trPr>
        <w:tc>
          <w:tcPr>
            <w:tcW w:w="5000" w:type="pct"/>
            <w:gridSpan w:val="2"/>
            <w:vAlign w:val="center"/>
          </w:tcPr>
          <w:p w14:paraId="0EDD334A" w14:textId="54254BDD" w:rsidR="0001610A" w:rsidRPr="00FD4CEB" w:rsidRDefault="0001610A" w:rsidP="00D616C5">
            <w:pPr>
              <w:spacing w:before="120" w:after="0" w:line="280" w:lineRule="exact"/>
              <w:ind w:right="11"/>
              <w:jc w:val="both"/>
              <w:rPr>
                <w:rFonts w:ascii="Roma Neue" w:hAnsi="Roma Neue" w:cs="Arial"/>
                <w:b/>
                <w:sz w:val="20"/>
                <w:szCs w:val="20"/>
              </w:rPr>
            </w:pPr>
            <w:r w:rsidRPr="00FD4CEB">
              <w:rPr>
                <w:rFonts w:ascii="Roma Neue" w:hAnsi="Roma Neue" w:cs="Arial"/>
                <w:b/>
                <w:sz w:val="20"/>
                <w:szCs w:val="20"/>
              </w:rPr>
              <w:t>Sottoscritto digitalmente da:</w:t>
            </w:r>
            <w:r w:rsidR="0027424C" w:rsidRPr="00FD4CEB">
              <w:rPr>
                <w:rFonts w:ascii="Roma Neue" w:hAnsi="Roma Neue" w:cs="Arial"/>
              </w:rPr>
              <w:t xml:space="preserve"> </w:t>
            </w:r>
            <w:r w:rsidR="0027424C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27424C" w:rsidRPr="00FD4CEB">
              <w:rPr>
                <w:rFonts w:ascii="Roma Neue" w:hAnsi="Roma Neue" w:cs="Arial"/>
              </w:rPr>
              <w:instrText xml:space="preserve"> FORMTEXT </w:instrText>
            </w:r>
            <w:r w:rsidR="0027424C" w:rsidRPr="00FD4CEB">
              <w:rPr>
                <w:rFonts w:ascii="Roma Neue" w:hAnsi="Roma Neue" w:cs="Arial"/>
              </w:rPr>
            </w:r>
            <w:r w:rsidR="0027424C" w:rsidRPr="00FD4CEB">
              <w:rPr>
                <w:rFonts w:ascii="Roma Neue" w:hAnsi="Roma Neue" w:cs="Arial"/>
              </w:rPr>
              <w:fldChar w:fldCharType="separate"/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fldChar w:fldCharType="end"/>
            </w:r>
            <w:r w:rsidR="0027424C" w:rsidRPr="00FD4CEB">
              <w:rPr>
                <w:rFonts w:ascii="Roma Neue" w:hAnsi="Roma Neue" w:cs="Arial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="0027424C" w:rsidRPr="00FD4CEB">
              <w:rPr>
                <w:rFonts w:ascii="Roma Neue" w:hAnsi="Roma Neue" w:cs="Arial"/>
              </w:rPr>
              <w:instrText xml:space="preserve"> FORMTEXT </w:instrText>
            </w:r>
            <w:r w:rsidR="0027424C" w:rsidRPr="00FD4CEB">
              <w:rPr>
                <w:rFonts w:ascii="Roma Neue" w:hAnsi="Roma Neue" w:cs="Arial"/>
              </w:rPr>
            </w:r>
            <w:r w:rsidR="0027424C" w:rsidRPr="00FD4CEB">
              <w:rPr>
                <w:rFonts w:ascii="Roma Neue" w:hAnsi="Roma Neue" w:cs="Arial"/>
              </w:rPr>
              <w:fldChar w:fldCharType="separate"/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t> </w:t>
            </w:r>
            <w:r w:rsidR="0027424C" w:rsidRPr="00FD4CEB">
              <w:rPr>
                <w:rFonts w:ascii="Roma Neue" w:hAnsi="Roma Neue" w:cs="Arial"/>
              </w:rPr>
              <w:fldChar w:fldCharType="end"/>
            </w:r>
          </w:p>
        </w:tc>
      </w:tr>
    </w:tbl>
    <w:p w14:paraId="0252974D" w14:textId="77777777" w:rsidR="0001610A" w:rsidRPr="001D0C3B" w:rsidRDefault="0001610A" w:rsidP="00C75CCC">
      <w:pPr>
        <w:spacing w:before="120" w:after="70" w:line="360" w:lineRule="auto"/>
        <w:ind w:right="11"/>
        <w:contextualSpacing/>
        <w:jc w:val="both"/>
        <w:rPr>
          <w:rFonts w:ascii="Roma Neue" w:hAnsi="Roma Neue" w:cs="Arial"/>
          <w:color w:val="000000"/>
          <w:kern w:val="2"/>
          <w:sz w:val="20"/>
          <w:szCs w:val="20"/>
          <w:lang w:eastAsia="it-IT"/>
          <w14:ligatures w14:val="standardContextual"/>
        </w:rPr>
      </w:pPr>
    </w:p>
    <w:sectPr w:rsidR="0001610A" w:rsidRPr="001D0C3B" w:rsidSect="00E36D49">
      <w:footerReference w:type="default" r:id="rId8"/>
      <w:pgSz w:w="11906" w:h="16838"/>
      <w:pgMar w:top="567" w:right="1134" w:bottom="851" w:left="1134" w:header="709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0BA9" w14:textId="77777777" w:rsidR="00F0704D" w:rsidRDefault="00F0704D" w:rsidP="00A6104B">
      <w:pPr>
        <w:spacing w:after="0" w:line="240" w:lineRule="auto"/>
      </w:pPr>
      <w:r>
        <w:separator/>
      </w:r>
    </w:p>
  </w:endnote>
  <w:endnote w:type="continuationSeparator" w:id="0">
    <w:p w14:paraId="0451DD68" w14:textId="77777777" w:rsidR="00F0704D" w:rsidRDefault="00F0704D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ma Neue"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ma Neue" w:hAnsi="Roma Neue"/>
        <w:sz w:val="18"/>
        <w:szCs w:val="18"/>
      </w:rPr>
      <w:id w:val="785313309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523F9B47" w14:textId="77777777" w:rsidR="0035214A" w:rsidRPr="00191577" w:rsidRDefault="0035214A" w:rsidP="00AD5105">
        <w:pPr>
          <w:pStyle w:val="Pidipagina"/>
          <w:spacing w:before="240"/>
          <w:rPr>
            <w:rFonts w:ascii="Roma Neue" w:hAnsi="Roma Neue" w:cs="Arial"/>
            <w:sz w:val="18"/>
            <w:szCs w:val="18"/>
          </w:rPr>
        </w:pPr>
        <w:r w:rsidRPr="00191577">
          <w:rPr>
            <w:rFonts w:ascii="Roma Neue" w:hAnsi="Roma Neue" w:cs="Arial"/>
            <w:sz w:val="18"/>
            <w:szCs w:val="18"/>
          </w:rPr>
          <w:tab/>
        </w:r>
        <w:r w:rsidRPr="00191577">
          <w:rPr>
            <w:rFonts w:ascii="Roma Neue" w:hAnsi="Roma Neue" w:cs="Arial"/>
            <w:sz w:val="18"/>
            <w:szCs w:val="18"/>
          </w:rPr>
          <w:tab/>
        </w:r>
        <w:sdt>
          <w:sdtPr>
            <w:rPr>
              <w:rFonts w:ascii="Roma Neue" w:hAnsi="Roma Neue" w:cs="Arial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Pr="00191577">
              <w:rPr>
                <w:rFonts w:ascii="Roma Neue" w:hAnsi="Roma Neue" w:cs="Arial"/>
                <w:sz w:val="18"/>
                <w:szCs w:val="18"/>
              </w:rPr>
              <w:t xml:space="preserve">Pag. </w: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begin"/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instrText>PAGE</w:instrTex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separate"/>
            </w:r>
            <w:r w:rsidR="008353E2" w:rsidRPr="00191577">
              <w:rPr>
                <w:rFonts w:ascii="Roma Neue" w:hAnsi="Roma Neue" w:cs="Arial"/>
                <w:b/>
                <w:bCs/>
                <w:noProof/>
                <w:sz w:val="18"/>
                <w:szCs w:val="18"/>
              </w:rPr>
              <w:t>1</w: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end"/>
            </w:r>
            <w:r w:rsidRPr="00191577">
              <w:rPr>
                <w:rFonts w:ascii="Roma Neue" w:hAnsi="Roma Neue" w:cs="Arial"/>
                <w:sz w:val="18"/>
                <w:szCs w:val="18"/>
              </w:rPr>
              <w:t xml:space="preserve"> di </w: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begin"/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instrText>NUMPAGES</w:instrTex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separate"/>
            </w:r>
            <w:r w:rsidR="008353E2" w:rsidRPr="00191577">
              <w:rPr>
                <w:rFonts w:ascii="Roma Neue" w:hAnsi="Roma Neue" w:cs="Arial"/>
                <w:b/>
                <w:bCs/>
                <w:noProof/>
                <w:sz w:val="18"/>
                <w:szCs w:val="18"/>
              </w:rPr>
              <w:t>23</w:t>
            </w:r>
            <w:r w:rsidRPr="00191577">
              <w:rPr>
                <w:rFonts w:ascii="Roma Neue" w:hAnsi="Roma Neue" w:cs="Arial"/>
                <w:b/>
                <w:bCs/>
                <w:sz w:val="18"/>
                <w:szCs w:val="18"/>
              </w:rPr>
              <w:fldChar w:fldCharType="end"/>
            </w:r>
          </w:sdtContent>
        </w:sdt>
      </w:p>
    </w:sdtContent>
  </w:sdt>
  <w:p w14:paraId="6D34CDC1" w14:textId="77777777" w:rsidR="0035214A" w:rsidRPr="00191577" w:rsidRDefault="0035214A" w:rsidP="00A1504F">
    <w:pPr>
      <w:pStyle w:val="Pidipagina"/>
      <w:tabs>
        <w:tab w:val="clear" w:pos="4819"/>
        <w:tab w:val="clear" w:pos="9638"/>
        <w:tab w:val="left" w:pos="3549"/>
      </w:tabs>
      <w:rPr>
        <w:rFonts w:ascii="Roma Neue" w:hAnsi="Roma Neue" w:cs="Arial"/>
        <w:sz w:val="18"/>
        <w:szCs w:val="18"/>
      </w:rPr>
    </w:pPr>
    <w:r w:rsidRPr="00191577">
      <w:rPr>
        <w:rFonts w:ascii="Roma Neue" w:hAnsi="Roma Neue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097A6" w14:textId="77777777" w:rsidR="00F0704D" w:rsidRDefault="00F0704D" w:rsidP="00A6104B">
      <w:pPr>
        <w:spacing w:after="0" w:line="240" w:lineRule="auto"/>
      </w:pPr>
      <w:r>
        <w:separator/>
      </w:r>
    </w:p>
  </w:footnote>
  <w:footnote w:type="continuationSeparator" w:id="0">
    <w:p w14:paraId="57375395" w14:textId="77777777" w:rsidR="00F0704D" w:rsidRDefault="00F0704D" w:rsidP="00A6104B">
      <w:pPr>
        <w:spacing w:after="0" w:line="240" w:lineRule="auto"/>
      </w:pPr>
      <w:r>
        <w:continuationSeparator/>
      </w:r>
    </w:p>
  </w:footnote>
  <w:footnote w:id="1">
    <w:p w14:paraId="17BAF317" w14:textId="05BB1372" w:rsidR="002C1D27" w:rsidRDefault="002C1D27" w:rsidP="002C1D27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6D7B07">
        <w:rPr>
          <w:rFonts w:ascii="Roma Neue" w:hAnsi="Roma Neue" w:cs="Arial"/>
          <w:sz w:val="18"/>
          <w:szCs w:val="18"/>
        </w:rPr>
        <w:t>Laddove il consorzio indichi come consorziata esecutrice un altro consorzio, detto consorzio dovrà a sua volta indicare le consorziate esecutrici, specificando, che si tratta di consorziate appartenenti al consorzio esecutore</w:t>
      </w:r>
      <w:r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4534F7EE" w14:textId="692F4AF6" w:rsidR="007F6216" w:rsidRPr="0074061D" w:rsidRDefault="007F6216" w:rsidP="007F6216">
      <w:pPr>
        <w:pStyle w:val="Testonotaapidipagina"/>
        <w:jc w:val="both"/>
        <w:rPr>
          <w:rFonts w:ascii="Roma Neue" w:hAnsi="Roma Neue" w:cs="Arial"/>
          <w:sz w:val="18"/>
          <w:szCs w:val="18"/>
        </w:rPr>
      </w:pPr>
      <w:r w:rsidRPr="008F14FE">
        <w:rPr>
          <w:rStyle w:val="Rimandonotaapidipagina"/>
          <w:rFonts w:ascii="Arial" w:hAnsi="Arial" w:cs="Arial"/>
          <w:b/>
          <w:bCs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74061D">
        <w:rPr>
          <w:rFonts w:ascii="Roma Neue" w:hAnsi="Roma Neue" w:cs="Arial"/>
          <w:sz w:val="18"/>
          <w:szCs w:val="18"/>
        </w:rPr>
        <w:t>Qualora l’esecuzione avvenga, anche solo parzialmente</w:t>
      </w:r>
      <w:r w:rsidR="0074061D" w:rsidRPr="0074061D">
        <w:rPr>
          <w:rFonts w:ascii="Roma Neue" w:hAnsi="Roma Neue" w:cs="Arial"/>
          <w:sz w:val="18"/>
          <w:szCs w:val="18"/>
        </w:rPr>
        <w:t xml:space="preserve"> o in forma mista</w:t>
      </w:r>
      <w:r w:rsidRPr="0074061D">
        <w:rPr>
          <w:rFonts w:ascii="Roma Neue" w:hAnsi="Roma Neue" w:cs="Arial"/>
          <w:sz w:val="18"/>
          <w:szCs w:val="18"/>
        </w:rPr>
        <w:t xml:space="preserve">, tramite consorziate designate, i requisiti di qualificazione relativi alle lavorazioni eseguite dovranno essere posseduti dalle medesime consorziate esecutrici in proprio ovvero mediante avvalimento ai sensi dell’art. 104 del d.lgs. 36/2023. </w:t>
      </w:r>
      <w:r w:rsidR="005770FF" w:rsidRPr="0074061D">
        <w:rPr>
          <w:rFonts w:ascii="Roma Neue" w:hAnsi="Roma Neue" w:cs="Arial"/>
          <w:b/>
          <w:bCs/>
          <w:sz w:val="18"/>
          <w:szCs w:val="18"/>
        </w:rPr>
        <w:t>La consorziata designata quale esecutrice dovrà essere qualificata per la categoria e per l’importo/quota di lavori assunt</w:t>
      </w:r>
      <w:r w:rsidR="006D7B07">
        <w:rPr>
          <w:rFonts w:ascii="Roma Neue" w:hAnsi="Roma Neue" w:cs="Arial"/>
          <w:b/>
          <w:bCs/>
          <w:sz w:val="18"/>
          <w:szCs w:val="18"/>
        </w:rPr>
        <w:t>i</w:t>
      </w:r>
      <w:r w:rsidR="005770FF" w:rsidRPr="0074061D">
        <w:rPr>
          <w:rFonts w:ascii="Roma Neue" w:hAnsi="Roma Neue" w:cs="Arial"/>
          <w:b/>
          <w:bCs/>
          <w:sz w:val="18"/>
          <w:szCs w:val="18"/>
        </w:rPr>
        <w:t xml:space="preserve"> in esecuzione</w:t>
      </w:r>
      <w:r w:rsidRPr="0074061D">
        <w:rPr>
          <w:rFonts w:ascii="Roma Neue" w:hAnsi="Roma Neue" w:cs="Arial"/>
          <w:sz w:val="18"/>
          <w:szCs w:val="18"/>
        </w:rPr>
        <w:t>.</w:t>
      </w:r>
    </w:p>
    <w:p w14:paraId="1D7762BA" w14:textId="565BB59A" w:rsidR="0074061D" w:rsidRPr="0074061D" w:rsidRDefault="0074061D" w:rsidP="007F6216">
      <w:pPr>
        <w:pStyle w:val="Testonotaapidipagina"/>
        <w:jc w:val="both"/>
        <w:rPr>
          <w:rFonts w:ascii="Roma Neue" w:hAnsi="Roma Neue" w:cs="Arial"/>
          <w:sz w:val="18"/>
          <w:szCs w:val="18"/>
        </w:rPr>
      </w:pPr>
      <w:r w:rsidRPr="0074061D">
        <w:rPr>
          <w:rFonts w:ascii="Roma Neue" w:hAnsi="Roma Neue" w:cs="Arial"/>
          <w:sz w:val="18"/>
          <w:szCs w:val="18"/>
        </w:rPr>
        <w:t>In assenza di espressa indicazione delle quote di esecuzione, la consorziata designata sarà considerata esecutrice dell’intera lavorazione/categoria per la quale risulta indicata</w:t>
      </w:r>
      <w:r w:rsidR="006D7B07">
        <w:rPr>
          <w:rFonts w:ascii="Roma Neue" w:hAnsi="Roma Neue" w:cs="Arial"/>
          <w:sz w:val="18"/>
          <w:szCs w:val="18"/>
        </w:rPr>
        <w:t>.</w:t>
      </w:r>
    </w:p>
  </w:footnote>
  <w:footnote w:id="3">
    <w:p w14:paraId="5A3B4FB0" w14:textId="5632A160" w:rsidR="00747E48" w:rsidRPr="00747E48" w:rsidRDefault="00747E48" w:rsidP="00747E48">
      <w:pPr>
        <w:pStyle w:val="Testonotaapidipagina"/>
        <w:ind w:left="142" w:hanging="142"/>
        <w:jc w:val="both"/>
        <w:rPr>
          <w:rFonts w:ascii="Roma Neue" w:hAnsi="Roma Neue"/>
          <w:sz w:val="12"/>
          <w:szCs w:val="12"/>
        </w:rPr>
      </w:pPr>
      <w:r w:rsidRPr="00747E48">
        <w:rPr>
          <w:rStyle w:val="Rimandonotaapidipagina"/>
          <w:rFonts w:ascii="Roma Neue" w:hAnsi="Roma Neue"/>
          <w:b/>
          <w:bCs/>
          <w:i/>
          <w:iCs/>
          <w:sz w:val="12"/>
          <w:szCs w:val="12"/>
        </w:rPr>
        <w:footnoteRef/>
      </w:r>
      <w:r w:rsidRPr="00747E48">
        <w:rPr>
          <w:sz w:val="12"/>
          <w:szCs w:val="12"/>
        </w:rPr>
        <w:t xml:space="preserve"> </w:t>
      </w:r>
      <w:r w:rsidRPr="00747E48">
        <w:rPr>
          <w:rFonts w:ascii="Roma Neue" w:eastAsia="Calibri" w:hAnsi="Roma Neue" w:cs="Arial"/>
          <w:sz w:val="12"/>
          <w:szCs w:val="12"/>
        </w:rPr>
        <w:t xml:space="preserve">Nel settore EDILIZIA, </w:t>
      </w:r>
      <w:r w:rsidRPr="00747E48">
        <w:rPr>
          <w:rFonts w:ascii="Roma Neue" w:eastAsia="Calibri" w:hAnsi="Roma Neue" w:cs="Arial"/>
          <w:bCs/>
          <w:iCs/>
          <w:sz w:val="12"/>
          <w:szCs w:val="12"/>
        </w:rPr>
        <w:t xml:space="preserve">ai sensi dell’art. 3, comma 2, dell’Allegato I.01 al D.lgs. 36/2023, si presumono equivalenti - nei limiti di cui al comma 1-, i CCNL classificati con codice unico alfanumerico </w:t>
      </w:r>
      <w:r w:rsidRPr="00747E48">
        <w:rPr>
          <w:rFonts w:ascii="Roma Neue" w:eastAsia="Calibri" w:hAnsi="Roma Neue" w:cs="Arial"/>
          <w:sz w:val="12"/>
          <w:szCs w:val="12"/>
        </w:rPr>
        <w:t>CNEL/INPES F012, F015, F018, ovvero:</w:t>
      </w:r>
    </w:p>
    <w:p w14:paraId="306D09C6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F012 - AZIENDE EDILI: Industrie e Cooperative - CCNL per i lavoratori dipendenti delle imprese edili ed affini e delle Cooperative;</w:t>
      </w:r>
    </w:p>
    <w:p w14:paraId="621CCDEA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F015 - AZIENDE EDILI: Artigiane - CCNL per i lavoratori dipendenti delle imprese artigiane e delle piccole e medie imprese industriali dell'edilizia e affini,</w:t>
      </w:r>
    </w:p>
    <w:p w14:paraId="061473CF" w14:textId="77777777" w:rsidR="00747E48" w:rsidRPr="00747E48" w:rsidRDefault="00747E48" w:rsidP="00747E48">
      <w:pPr>
        <w:pStyle w:val="Testonotaapidipagina"/>
        <w:ind w:left="142"/>
        <w:jc w:val="both"/>
        <w:rPr>
          <w:rFonts w:ascii="Roma Neue" w:eastAsia="Calibri" w:hAnsi="Roma Neue" w:cs="Arial"/>
          <w:sz w:val="12"/>
          <w:szCs w:val="12"/>
        </w:rPr>
      </w:pPr>
      <w:r w:rsidRPr="00747E48">
        <w:rPr>
          <w:rFonts w:ascii="Roma Neue" w:eastAsia="Calibri" w:hAnsi="Roma Neue" w:cs="Arial"/>
          <w:sz w:val="12"/>
          <w:szCs w:val="12"/>
        </w:rPr>
        <w:t>F018 - AZIENDE EDILI: PMI - CCNL per gli addetti delle piccole e medie industrie edili ed affini.</w:t>
      </w:r>
    </w:p>
    <w:p w14:paraId="59AB91F5" w14:textId="6F65D4C3" w:rsidR="00747E48" w:rsidRPr="00747E48" w:rsidRDefault="00747E48" w:rsidP="00747E48">
      <w:pPr>
        <w:pStyle w:val="Testonotaapidipagina"/>
        <w:ind w:left="142"/>
        <w:jc w:val="both"/>
        <w:rPr>
          <w:rFonts w:ascii="Roma Neue" w:eastAsiaTheme="minorHAnsi" w:hAnsi="Roma Neue" w:cs="Arial"/>
          <w:color w:val="004E9A"/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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  <w:kern w:val="2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  <w:kern w:val="2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  <w:kern w:val="2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4C216B"/>
    <w:multiLevelType w:val="hybridMultilevel"/>
    <w:tmpl w:val="ABE64B80"/>
    <w:lvl w:ilvl="0" w:tplc="7BEEF2D0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E52473"/>
    <w:multiLevelType w:val="hybridMultilevel"/>
    <w:tmpl w:val="F982B5CA"/>
    <w:lvl w:ilvl="0" w:tplc="CF903EFE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63E3170"/>
    <w:multiLevelType w:val="singleLevel"/>
    <w:tmpl w:val="EE3E650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  <w:szCs w:val="36"/>
      </w:rPr>
    </w:lvl>
  </w:abstractNum>
  <w:abstractNum w:abstractNumId="7" w15:restartNumberingAfterBreak="0">
    <w:nsid w:val="07F025BC"/>
    <w:multiLevelType w:val="hybridMultilevel"/>
    <w:tmpl w:val="BC72D560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BB4918"/>
    <w:multiLevelType w:val="hybridMultilevel"/>
    <w:tmpl w:val="8ED4E34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FFFFFFFF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6C81CC8"/>
    <w:multiLevelType w:val="hybridMultilevel"/>
    <w:tmpl w:val="28F47A9E"/>
    <w:lvl w:ilvl="0" w:tplc="F14A5E40">
      <w:start w:val="1"/>
      <w:numFmt w:val="decimal"/>
      <w:lvlText w:val="%1)"/>
      <w:lvlJc w:val="left"/>
      <w:pPr>
        <w:ind w:left="720" w:hanging="360"/>
      </w:pPr>
      <w:rPr>
        <w:rFonts w:eastAsia="Segoe UI Symbol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8602A"/>
    <w:multiLevelType w:val="hybridMultilevel"/>
    <w:tmpl w:val="FA7054E8"/>
    <w:lvl w:ilvl="0" w:tplc="CF903EFE">
      <w:start w:val="1"/>
      <w:numFmt w:val="bullet"/>
      <w:lvlText w:val=""/>
      <w:lvlJc w:val="left"/>
      <w:pPr>
        <w:ind w:left="3690" w:hanging="360"/>
      </w:pPr>
      <w:rPr>
        <w:rFonts w:ascii="Wingdings" w:hAnsi="Wingdings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253" w:hanging="360"/>
      </w:pPr>
      <w:rPr>
        <w:rFonts w:ascii="Wingdings" w:hAnsi="Wingdings" w:hint="default"/>
      </w:rPr>
    </w:lvl>
  </w:abstractNum>
  <w:abstractNum w:abstractNumId="11" w15:restartNumberingAfterBreak="0">
    <w:nsid w:val="2C783BF4"/>
    <w:multiLevelType w:val="singleLevel"/>
    <w:tmpl w:val="A0B60E2E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</w:abstractNum>
  <w:abstractNum w:abstractNumId="12" w15:restartNumberingAfterBreak="0">
    <w:nsid w:val="32C56541"/>
    <w:multiLevelType w:val="hybridMultilevel"/>
    <w:tmpl w:val="02BC686E"/>
    <w:lvl w:ilvl="0" w:tplc="155CAE6C">
      <w:numFmt w:val="bullet"/>
      <w:lvlText w:val="-"/>
      <w:lvlJc w:val="left"/>
      <w:pPr>
        <w:ind w:left="785" w:hanging="360"/>
      </w:pPr>
      <w:rPr>
        <w:rFonts w:ascii="Roma Neue" w:eastAsia="Calibri" w:hAnsi="Roma Neue" w:cs="Aria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480458E"/>
    <w:multiLevelType w:val="hybridMultilevel"/>
    <w:tmpl w:val="84DC7D90"/>
    <w:lvl w:ilvl="0" w:tplc="3BA8287C">
      <w:numFmt w:val="bullet"/>
      <w:lvlText w:val="-"/>
      <w:lvlJc w:val="left"/>
      <w:pPr>
        <w:ind w:left="786" w:hanging="360"/>
      </w:pPr>
      <w:rPr>
        <w:rFonts w:ascii="Roma Neue" w:eastAsia="Calibri" w:hAnsi="Roma Neue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915232A"/>
    <w:multiLevelType w:val="hybridMultilevel"/>
    <w:tmpl w:val="6D9EAA9C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10839"/>
    <w:multiLevelType w:val="hybridMultilevel"/>
    <w:tmpl w:val="32F8B892"/>
    <w:lvl w:ilvl="0" w:tplc="0410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6" w15:restartNumberingAfterBreak="0">
    <w:nsid w:val="3E5629C8"/>
    <w:multiLevelType w:val="hybridMultilevel"/>
    <w:tmpl w:val="8ED4E34C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3D912DE"/>
    <w:multiLevelType w:val="hybridMultilevel"/>
    <w:tmpl w:val="1CCC453E"/>
    <w:lvl w:ilvl="0" w:tplc="CF903EF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C0032"/>
    <w:multiLevelType w:val="hybridMultilevel"/>
    <w:tmpl w:val="803C252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9" w15:restartNumberingAfterBreak="0">
    <w:nsid w:val="4ACF24D5"/>
    <w:multiLevelType w:val="hybridMultilevel"/>
    <w:tmpl w:val="949EE988"/>
    <w:lvl w:ilvl="0" w:tplc="9A16E8B8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237625"/>
    <w:multiLevelType w:val="hybridMultilevel"/>
    <w:tmpl w:val="E82C6B9A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E9E3D2D"/>
    <w:multiLevelType w:val="hybridMultilevel"/>
    <w:tmpl w:val="551099EA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superscrip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FD72A9"/>
    <w:multiLevelType w:val="hybridMultilevel"/>
    <w:tmpl w:val="389E704E"/>
    <w:lvl w:ilvl="0" w:tplc="8E3AC0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042AB"/>
    <w:multiLevelType w:val="hybridMultilevel"/>
    <w:tmpl w:val="E8D4B028"/>
    <w:lvl w:ilvl="0" w:tplc="62A4C3B0">
      <w:start w:val="1"/>
      <w:numFmt w:val="decimal"/>
      <w:lvlText w:val="%1."/>
      <w:lvlJc w:val="left"/>
      <w:pPr>
        <w:ind w:left="360" w:hanging="360"/>
      </w:pPr>
      <w:rPr>
        <w:rFonts w:ascii="Roma Neue" w:hAnsi="Roma Neue" w:hint="default"/>
        <w:b/>
        <w:i w:val="0"/>
        <w:iCs/>
        <w:sz w:val="22"/>
        <w:szCs w:val="22"/>
      </w:rPr>
    </w:lvl>
    <w:lvl w:ilvl="1" w:tplc="35EE4312">
      <w:start w:val="1"/>
      <w:numFmt w:val="decimal"/>
      <w:lvlText w:val="%2)"/>
      <w:lvlJc w:val="left"/>
      <w:pPr>
        <w:ind w:left="2149" w:hanging="360"/>
      </w:pPr>
      <w:rPr>
        <w:rFonts w:cs="Tahoma" w:hint="default"/>
        <w:u w:val="none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9391A78"/>
    <w:multiLevelType w:val="hybridMultilevel"/>
    <w:tmpl w:val="8BBE8376"/>
    <w:lvl w:ilvl="0" w:tplc="397E2786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A3455DF"/>
    <w:multiLevelType w:val="hybridMultilevel"/>
    <w:tmpl w:val="3EAC97C8"/>
    <w:lvl w:ilvl="0" w:tplc="BE30BC6E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superscrip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B6458F3"/>
    <w:multiLevelType w:val="hybridMultilevel"/>
    <w:tmpl w:val="A65A5B1C"/>
    <w:lvl w:ilvl="0" w:tplc="B80642F2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D17A0"/>
    <w:multiLevelType w:val="hybridMultilevel"/>
    <w:tmpl w:val="21344A4C"/>
    <w:lvl w:ilvl="0" w:tplc="6BFC15E4">
      <w:start w:val="14"/>
      <w:numFmt w:val="bullet"/>
      <w:lvlText w:val="-"/>
      <w:lvlJc w:val="left"/>
      <w:pPr>
        <w:ind w:left="1146" w:hanging="360"/>
      </w:pPr>
      <w:rPr>
        <w:rFonts w:ascii="Tahoma" w:eastAsia="Calibri" w:hAnsi="Tahoma" w:cs="Tahoma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BC77FE"/>
    <w:multiLevelType w:val="hybridMultilevel"/>
    <w:tmpl w:val="8E1C442C"/>
    <w:lvl w:ilvl="0" w:tplc="AAA4F2E2">
      <w:start w:val="1"/>
      <w:numFmt w:val="bullet"/>
      <w:lvlText w:val=""/>
      <w:lvlJc w:val="left"/>
      <w:pPr>
        <w:ind w:left="928" w:hanging="360"/>
      </w:pPr>
      <w:rPr>
        <w:rFonts w:ascii="Wingdings" w:hAnsi="Wingdings" w:hint="default"/>
        <w:sz w:val="30"/>
        <w:szCs w:val="30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6B992070"/>
    <w:multiLevelType w:val="hybridMultilevel"/>
    <w:tmpl w:val="2D36C0D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C46A5"/>
    <w:multiLevelType w:val="hybridMultilevel"/>
    <w:tmpl w:val="C570F21C"/>
    <w:lvl w:ilvl="0" w:tplc="8E3AC0C8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  <w:b/>
        <w:bCs/>
        <w:i w:val="0"/>
        <w:iCs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12F65D1"/>
    <w:multiLevelType w:val="hybridMultilevel"/>
    <w:tmpl w:val="B4E07A36"/>
    <w:lvl w:ilvl="0" w:tplc="EE3E6500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714778F7"/>
    <w:multiLevelType w:val="hybridMultilevel"/>
    <w:tmpl w:val="AC6EA606"/>
    <w:lvl w:ilvl="0" w:tplc="3BEE6EAE">
      <w:start w:val="4"/>
      <w:numFmt w:val="bullet"/>
      <w:lvlText w:val=""/>
      <w:lvlJc w:val="left"/>
      <w:pPr>
        <w:ind w:left="1200" w:hanging="360"/>
      </w:pPr>
      <w:rPr>
        <w:rFonts w:ascii="Symbol" w:eastAsia="Calibri" w:hAnsi="Symbol" w:cs="Arial" w:hint="default"/>
        <w:b/>
        <w:u w:val="single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 w15:restartNumberingAfterBreak="0">
    <w:nsid w:val="73654862"/>
    <w:multiLevelType w:val="hybridMultilevel"/>
    <w:tmpl w:val="4976C050"/>
    <w:lvl w:ilvl="0" w:tplc="63FE9D3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57BA9"/>
    <w:multiLevelType w:val="hybridMultilevel"/>
    <w:tmpl w:val="63BA74E2"/>
    <w:lvl w:ilvl="0" w:tplc="0410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E8E6933"/>
    <w:multiLevelType w:val="hybridMultilevel"/>
    <w:tmpl w:val="E5DCE6E4"/>
    <w:lvl w:ilvl="0" w:tplc="7764D79A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0568102">
    <w:abstractNumId w:val="4"/>
  </w:num>
  <w:num w:numId="2" w16cid:durableId="587933552">
    <w:abstractNumId w:val="6"/>
  </w:num>
  <w:num w:numId="3" w16cid:durableId="1575434736">
    <w:abstractNumId w:val="11"/>
  </w:num>
  <w:num w:numId="4" w16cid:durableId="2128886448">
    <w:abstractNumId w:val="9"/>
  </w:num>
  <w:num w:numId="5" w16cid:durableId="1459178686">
    <w:abstractNumId w:val="25"/>
  </w:num>
  <w:num w:numId="6" w16cid:durableId="1893760684">
    <w:abstractNumId w:val="24"/>
  </w:num>
  <w:num w:numId="7" w16cid:durableId="39984828">
    <w:abstractNumId w:val="35"/>
  </w:num>
  <w:num w:numId="8" w16cid:durableId="636304297">
    <w:abstractNumId w:val="33"/>
  </w:num>
  <w:num w:numId="9" w16cid:durableId="1230310143">
    <w:abstractNumId w:val="10"/>
  </w:num>
  <w:num w:numId="10" w16cid:durableId="2116821904">
    <w:abstractNumId w:val="34"/>
  </w:num>
  <w:num w:numId="11" w16cid:durableId="1966891537">
    <w:abstractNumId w:val="15"/>
  </w:num>
  <w:num w:numId="12" w16cid:durableId="18390345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9389792">
    <w:abstractNumId w:val="34"/>
  </w:num>
  <w:num w:numId="14" w16cid:durableId="2092464843">
    <w:abstractNumId w:val="16"/>
  </w:num>
  <w:num w:numId="15" w16cid:durableId="2092194523">
    <w:abstractNumId w:val="18"/>
  </w:num>
  <w:num w:numId="16" w16cid:durableId="1654986291">
    <w:abstractNumId w:val="8"/>
  </w:num>
  <w:num w:numId="17" w16cid:durableId="1164007081">
    <w:abstractNumId w:val="27"/>
  </w:num>
  <w:num w:numId="18" w16cid:durableId="1704475972">
    <w:abstractNumId w:val="23"/>
  </w:num>
  <w:num w:numId="19" w16cid:durableId="1250501647">
    <w:abstractNumId w:val="5"/>
  </w:num>
  <w:num w:numId="20" w16cid:durableId="665013555">
    <w:abstractNumId w:val="28"/>
  </w:num>
  <w:num w:numId="21" w16cid:durableId="1799107325">
    <w:abstractNumId w:val="17"/>
  </w:num>
  <w:num w:numId="22" w16cid:durableId="18286745">
    <w:abstractNumId w:val="7"/>
  </w:num>
  <w:num w:numId="23" w16cid:durableId="1814103131">
    <w:abstractNumId w:val="14"/>
  </w:num>
  <w:num w:numId="24" w16cid:durableId="768820163">
    <w:abstractNumId w:val="19"/>
  </w:num>
  <w:num w:numId="25" w16cid:durableId="1550651091">
    <w:abstractNumId w:val="31"/>
  </w:num>
  <w:num w:numId="26" w16cid:durableId="1520510231">
    <w:abstractNumId w:val="12"/>
  </w:num>
  <w:num w:numId="27" w16cid:durableId="625426486">
    <w:abstractNumId w:val="13"/>
  </w:num>
  <w:num w:numId="28" w16cid:durableId="1670449781">
    <w:abstractNumId w:val="21"/>
  </w:num>
  <w:num w:numId="29" w16cid:durableId="359477613">
    <w:abstractNumId w:val="22"/>
  </w:num>
  <w:num w:numId="30" w16cid:durableId="462962754">
    <w:abstractNumId w:val="26"/>
  </w:num>
  <w:num w:numId="31" w16cid:durableId="743378590">
    <w:abstractNumId w:val="20"/>
  </w:num>
  <w:num w:numId="32" w16cid:durableId="72552007">
    <w:abstractNumId w:val="30"/>
  </w:num>
  <w:num w:numId="33" w16cid:durableId="1442644191">
    <w:abstractNumId w:val="32"/>
  </w:num>
  <w:num w:numId="34" w16cid:durableId="11008368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5392621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JWAOELE39a1Vyn4GqCpG4ebUkgv12o92ub/ITh5MC7C4XYJAtr4Iyl34ICpwiOGoyazvLtvGpxRSFdvmrMtvQ==" w:salt="+WaI9L05wbxLqaEo5M0FJ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F72"/>
    <w:rsid w:val="00002215"/>
    <w:rsid w:val="000031FE"/>
    <w:rsid w:val="00004971"/>
    <w:rsid w:val="00006E0F"/>
    <w:rsid w:val="00010FFD"/>
    <w:rsid w:val="00011B21"/>
    <w:rsid w:val="000121CC"/>
    <w:rsid w:val="00012FC8"/>
    <w:rsid w:val="0001610A"/>
    <w:rsid w:val="0001633F"/>
    <w:rsid w:val="000204CF"/>
    <w:rsid w:val="000212C3"/>
    <w:rsid w:val="00021495"/>
    <w:rsid w:val="000216A7"/>
    <w:rsid w:val="00021D83"/>
    <w:rsid w:val="000237FE"/>
    <w:rsid w:val="000248EC"/>
    <w:rsid w:val="00025EBC"/>
    <w:rsid w:val="00026C9E"/>
    <w:rsid w:val="00026CB3"/>
    <w:rsid w:val="00026DFC"/>
    <w:rsid w:val="00030BC6"/>
    <w:rsid w:val="00032395"/>
    <w:rsid w:val="00034667"/>
    <w:rsid w:val="00035EB3"/>
    <w:rsid w:val="0003707C"/>
    <w:rsid w:val="000374D2"/>
    <w:rsid w:val="00037CA2"/>
    <w:rsid w:val="0004267E"/>
    <w:rsid w:val="0004285A"/>
    <w:rsid w:val="000436EF"/>
    <w:rsid w:val="00045F49"/>
    <w:rsid w:val="0004734D"/>
    <w:rsid w:val="00047637"/>
    <w:rsid w:val="00047C2D"/>
    <w:rsid w:val="00050A0D"/>
    <w:rsid w:val="00050F91"/>
    <w:rsid w:val="00052B63"/>
    <w:rsid w:val="00053A87"/>
    <w:rsid w:val="00053BBF"/>
    <w:rsid w:val="00053FEB"/>
    <w:rsid w:val="00054844"/>
    <w:rsid w:val="00054B14"/>
    <w:rsid w:val="00055145"/>
    <w:rsid w:val="000554AE"/>
    <w:rsid w:val="000569EF"/>
    <w:rsid w:val="0005784A"/>
    <w:rsid w:val="00057E46"/>
    <w:rsid w:val="00057F84"/>
    <w:rsid w:val="00060D91"/>
    <w:rsid w:val="000645DD"/>
    <w:rsid w:val="0006581B"/>
    <w:rsid w:val="0006590D"/>
    <w:rsid w:val="000675E0"/>
    <w:rsid w:val="00067856"/>
    <w:rsid w:val="00070C46"/>
    <w:rsid w:val="00071079"/>
    <w:rsid w:val="00074764"/>
    <w:rsid w:val="000774D3"/>
    <w:rsid w:val="00077ACD"/>
    <w:rsid w:val="0008293A"/>
    <w:rsid w:val="00082D87"/>
    <w:rsid w:val="000843E3"/>
    <w:rsid w:val="000844BE"/>
    <w:rsid w:val="000850DA"/>
    <w:rsid w:val="00085CD5"/>
    <w:rsid w:val="00086713"/>
    <w:rsid w:val="000871F0"/>
    <w:rsid w:val="0008781E"/>
    <w:rsid w:val="0009323A"/>
    <w:rsid w:val="00094BF9"/>
    <w:rsid w:val="000952E9"/>
    <w:rsid w:val="000969EE"/>
    <w:rsid w:val="00097132"/>
    <w:rsid w:val="000974BA"/>
    <w:rsid w:val="000A1662"/>
    <w:rsid w:val="000A1A7A"/>
    <w:rsid w:val="000A2113"/>
    <w:rsid w:val="000A25F5"/>
    <w:rsid w:val="000A3404"/>
    <w:rsid w:val="000A53C7"/>
    <w:rsid w:val="000A567F"/>
    <w:rsid w:val="000A64E4"/>
    <w:rsid w:val="000A6DBB"/>
    <w:rsid w:val="000A6F73"/>
    <w:rsid w:val="000A7CBD"/>
    <w:rsid w:val="000B0787"/>
    <w:rsid w:val="000B29F6"/>
    <w:rsid w:val="000B3A5B"/>
    <w:rsid w:val="000B43B6"/>
    <w:rsid w:val="000B44BD"/>
    <w:rsid w:val="000B4FA1"/>
    <w:rsid w:val="000B659B"/>
    <w:rsid w:val="000B7231"/>
    <w:rsid w:val="000B76A6"/>
    <w:rsid w:val="000C053E"/>
    <w:rsid w:val="000C1E6D"/>
    <w:rsid w:val="000C21A8"/>
    <w:rsid w:val="000C2DDC"/>
    <w:rsid w:val="000C33E6"/>
    <w:rsid w:val="000C36D8"/>
    <w:rsid w:val="000C3878"/>
    <w:rsid w:val="000D05D3"/>
    <w:rsid w:val="000D13AE"/>
    <w:rsid w:val="000D141B"/>
    <w:rsid w:val="000D27D6"/>
    <w:rsid w:val="000D293D"/>
    <w:rsid w:val="000D305B"/>
    <w:rsid w:val="000D3519"/>
    <w:rsid w:val="000D3D6D"/>
    <w:rsid w:val="000D3DDF"/>
    <w:rsid w:val="000D4878"/>
    <w:rsid w:val="000D4D8A"/>
    <w:rsid w:val="000D55CC"/>
    <w:rsid w:val="000D6A2F"/>
    <w:rsid w:val="000E18A7"/>
    <w:rsid w:val="000E21A1"/>
    <w:rsid w:val="000E37D4"/>
    <w:rsid w:val="000E4200"/>
    <w:rsid w:val="000E43F8"/>
    <w:rsid w:val="000E459A"/>
    <w:rsid w:val="000E59DA"/>
    <w:rsid w:val="000E5D6E"/>
    <w:rsid w:val="000E6E98"/>
    <w:rsid w:val="000E7732"/>
    <w:rsid w:val="000E7F59"/>
    <w:rsid w:val="000F0582"/>
    <w:rsid w:val="000F0B70"/>
    <w:rsid w:val="000F1BBC"/>
    <w:rsid w:val="000F1CE9"/>
    <w:rsid w:val="000F25DE"/>
    <w:rsid w:val="000F3DA9"/>
    <w:rsid w:val="000F48FE"/>
    <w:rsid w:val="000F4A7D"/>
    <w:rsid w:val="000F4BC6"/>
    <w:rsid w:val="000F5D36"/>
    <w:rsid w:val="000F6B4C"/>
    <w:rsid w:val="000F7EFF"/>
    <w:rsid w:val="001001FE"/>
    <w:rsid w:val="00100C65"/>
    <w:rsid w:val="00101B98"/>
    <w:rsid w:val="001032AD"/>
    <w:rsid w:val="00103940"/>
    <w:rsid w:val="00103B8B"/>
    <w:rsid w:val="00104886"/>
    <w:rsid w:val="00105354"/>
    <w:rsid w:val="00106C91"/>
    <w:rsid w:val="001103BD"/>
    <w:rsid w:val="00110573"/>
    <w:rsid w:val="001105E7"/>
    <w:rsid w:val="00110B7F"/>
    <w:rsid w:val="00110FCF"/>
    <w:rsid w:val="001114AE"/>
    <w:rsid w:val="00111ADC"/>
    <w:rsid w:val="00111CDB"/>
    <w:rsid w:val="0011233A"/>
    <w:rsid w:val="00112387"/>
    <w:rsid w:val="0011288B"/>
    <w:rsid w:val="00113E8D"/>
    <w:rsid w:val="00115152"/>
    <w:rsid w:val="0011754B"/>
    <w:rsid w:val="00117A3D"/>
    <w:rsid w:val="001226E6"/>
    <w:rsid w:val="00124E24"/>
    <w:rsid w:val="00125315"/>
    <w:rsid w:val="00126249"/>
    <w:rsid w:val="00126CAB"/>
    <w:rsid w:val="00126CFE"/>
    <w:rsid w:val="0013196E"/>
    <w:rsid w:val="00134F16"/>
    <w:rsid w:val="00135895"/>
    <w:rsid w:val="001359B0"/>
    <w:rsid w:val="0013724E"/>
    <w:rsid w:val="0013741C"/>
    <w:rsid w:val="00140AB6"/>
    <w:rsid w:val="00140DF4"/>
    <w:rsid w:val="0014149D"/>
    <w:rsid w:val="00143317"/>
    <w:rsid w:val="0014331E"/>
    <w:rsid w:val="001434A3"/>
    <w:rsid w:val="00145F62"/>
    <w:rsid w:val="001460AE"/>
    <w:rsid w:val="00146F13"/>
    <w:rsid w:val="00152357"/>
    <w:rsid w:val="00152D57"/>
    <w:rsid w:val="001536F5"/>
    <w:rsid w:val="001551A8"/>
    <w:rsid w:val="001564CF"/>
    <w:rsid w:val="00160F44"/>
    <w:rsid w:val="00162406"/>
    <w:rsid w:val="00163150"/>
    <w:rsid w:val="00163DF7"/>
    <w:rsid w:val="00164778"/>
    <w:rsid w:val="001664E5"/>
    <w:rsid w:val="00167B86"/>
    <w:rsid w:val="00170150"/>
    <w:rsid w:val="00170DA4"/>
    <w:rsid w:val="00173621"/>
    <w:rsid w:val="001743F8"/>
    <w:rsid w:val="00174743"/>
    <w:rsid w:val="00175A98"/>
    <w:rsid w:val="001765A2"/>
    <w:rsid w:val="00177F47"/>
    <w:rsid w:val="00177F4A"/>
    <w:rsid w:val="00180FE5"/>
    <w:rsid w:val="00180FF3"/>
    <w:rsid w:val="00181882"/>
    <w:rsid w:val="00182826"/>
    <w:rsid w:val="00182F1A"/>
    <w:rsid w:val="00183942"/>
    <w:rsid w:val="00183C32"/>
    <w:rsid w:val="001851AB"/>
    <w:rsid w:val="00185724"/>
    <w:rsid w:val="00186126"/>
    <w:rsid w:val="00190766"/>
    <w:rsid w:val="001914E0"/>
    <w:rsid w:val="00191577"/>
    <w:rsid w:val="0019345D"/>
    <w:rsid w:val="001943A7"/>
    <w:rsid w:val="00194BD4"/>
    <w:rsid w:val="00196036"/>
    <w:rsid w:val="0019720E"/>
    <w:rsid w:val="001A0B3C"/>
    <w:rsid w:val="001A1118"/>
    <w:rsid w:val="001A24A1"/>
    <w:rsid w:val="001A2788"/>
    <w:rsid w:val="001A4177"/>
    <w:rsid w:val="001A4190"/>
    <w:rsid w:val="001A41B6"/>
    <w:rsid w:val="001A68C6"/>
    <w:rsid w:val="001A7257"/>
    <w:rsid w:val="001A741E"/>
    <w:rsid w:val="001A75AC"/>
    <w:rsid w:val="001B1434"/>
    <w:rsid w:val="001B3343"/>
    <w:rsid w:val="001B5A54"/>
    <w:rsid w:val="001C04D6"/>
    <w:rsid w:val="001C1DFA"/>
    <w:rsid w:val="001C23EB"/>
    <w:rsid w:val="001C2811"/>
    <w:rsid w:val="001C3627"/>
    <w:rsid w:val="001C7D0E"/>
    <w:rsid w:val="001D0188"/>
    <w:rsid w:val="001D0C3B"/>
    <w:rsid w:val="001D2189"/>
    <w:rsid w:val="001D3303"/>
    <w:rsid w:val="001D39D0"/>
    <w:rsid w:val="001D3EE0"/>
    <w:rsid w:val="001D4629"/>
    <w:rsid w:val="001D4B0D"/>
    <w:rsid w:val="001D5708"/>
    <w:rsid w:val="001D6AE2"/>
    <w:rsid w:val="001D7D8E"/>
    <w:rsid w:val="001E0306"/>
    <w:rsid w:val="001E06AA"/>
    <w:rsid w:val="001E0B29"/>
    <w:rsid w:val="001E1065"/>
    <w:rsid w:val="001E1578"/>
    <w:rsid w:val="001E2B6F"/>
    <w:rsid w:val="001E2C38"/>
    <w:rsid w:val="001E3844"/>
    <w:rsid w:val="001E4055"/>
    <w:rsid w:val="001E427B"/>
    <w:rsid w:val="001E7200"/>
    <w:rsid w:val="001F0D2C"/>
    <w:rsid w:val="001F1910"/>
    <w:rsid w:val="001F4395"/>
    <w:rsid w:val="001F495B"/>
    <w:rsid w:val="001F5380"/>
    <w:rsid w:val="001F5FD9"/>
    <w:rsid w:val="00200455"/>
    <w:rsid w:val="00200D12"/>
    <w:rsid w:val="00202148"/>
    <w:rsid w:val="00202FF1"/>
    <w:rsid w:val="00203777"/>
    <w:rsid w:val="00205614"/>
    <w:rsid w:val="00206CC3"/>
    <w:rsid w:val="002079DC"/>
    <w:rsid w:val="00210E4B"/>
    <w:rsid w:val="00212DD4"/>
    <w:rsid w:val="00212E7F"/>
    <w:rsid w:val="0021317A"/>
    <w:rsid w:val="00214521"/>
    <w:rsid w:val="0021580F"/>
    <w:rsid w:val="002161A6"/>
    <w:rsid w:val="00216457"/>
    <w:rsid w:val="002166D3"/>
    <w:rsid w:val="00217D3C"/>
    <w:rsid w:val="00221D43"/>
    <w:rsid w:val="00221ED3"/>
    <w:rsid w:val="002223B8"/>
    <w:rsid w:val="00223939"/>
    <w:rsid w:val="0022488F"/>
    <w:rsid w:val="00227227"/>
    <w:rsid w:val="002275CD"/>
    <w:rsid w:val="00230E31"/>
    <w:rsid w:val="0023106C"/>
    <w:rsid w:val="00231368"/>
    <w:rsid w:val="002337FF"/>
    <w:rsid w:val="00235499"/>
    <w:rsid w:val="002360F7"/>
    <w:rsid w:val="0023644D"/>
    <w:rsid w:val="00237BCE"/>
    <w:rsid w:val="002412AE"/>
    <w:rsid w:val="00242825"/>
    <w:rsid w:val="00244B9F"/>
    <w:rsid w:val="00244CEC"/>
    <w:rsid w:val="002464FB"/>
    <w:rsid w:val="002466C1"/>
    <w:rsid w:val="00250D1D"/>
    <w:rsid w:val="002518F7"/>
    <w:rsid w:val="00251DB9"/>
    <w:rsid w:val="00257C71"/>
    <w:rsid w:val="002617A6"/>
    <w:rsid w:val="0026360E"/>
    <w:rsid w:val="00263AFE"/>
    <w:rsid w:val="00265ABC"/>
    <w:rsid w:val="00265CA2"/>
    <w:rsid w:val="0027185A"/>
    <w:rsid w:val="00272F85"/>
    <w:rsid w:val="0027350C"/>
    <w:rsid w:val="00273C77"/>
    <w:rsid w:val="00273E3F"/>
    <w:rsid w:val="0027424C"/>
    <w:rsid w:val="00276D94"/>
    <w:rsid w:val="00277DE6"/>
    <w:rsid w:val="002802F5"/>
    <w:rsid w:val="002803F4"/>
    <w:rsid w:val="00280665"/>
    <w:rsid w:val="00280F2D"/>
    <w:rsid w:val="00280F4F"/>
    <w:rsid w:val="00281D7C"/>
    <w:rsid w:val="002826AF"/>
    <w:rsid w:val="00282A49"/>
    <w:rsid w:val="00283024"/>
    <w:rsid w:val="00283925"/>
    <w:rsid w:val="00284D3C"/>
    <w:rsid w:val="002850CC"/>
    <w:rsid w:val="0028613F"/>
    <w:rsid w:val="00287085"/>
    <w:rsid w:val="00287347"/>
    <w:rsid w:val="00287B95"/>
    <w:rsid w:val="00287D7B"/>
    <w:rsid w:val="0029039E"/>
    <w:rsid w:val="002908D5"/>
    <w:rsid w:val="00290ECD"/>
    <w:rsid w:val="002924FF"/>
    <w:rsid w:val="00292722"/>
    <w:rsid w:val="00296664"/>
    <w:rsid w:val="0029733A"/>
    <w:rsid w:val="00297C11"/>
    <w:rsid w:val="002A0D87"/>
    <w:rsid w:val="002A1A61"/>
    <w:rsid w:val="002A1B29"/>
    <w:rsid w:val="002A2764"/>
    <w:rsid w:val="002A4C7B"/>
    <w:rsid w:val="002A50C5"/>
    <w:rsid w:val="002A5256"/>
    <w:rsid w:val="002A6F6D"/>
    <w:rsid w:val="002B05E8"/>
    <w:rsid w:val="002B060D"/>
    <w:rsid w:val="002B2AAC"/>
    <w:rsid w:val="002B2B8B"/>
    <w:rsid w:val="002B2C4A"/>
    <w:rsid w:val="002B3DA2"/>
    <w:rsid w:val="002B4604"/>
    <w:rsid w:val="002B4932"/>
    <w:rsid w:val="002B56BC"/>
    <w:rsid w:val="002B64BA"/>
    <w:rsid w:val="002C1D27"/>
    <w:rsid w:val="002C5B62"/>
    <w:rsid w:val="002C5BE8"/>
    <w:rsid w:val="002C5F43"/>
    <w:rsid w:val="002C6EA2"/>
    <w:rsid w:val="002C71BF"/>
    <w:rsid w:val="002C7EBF"/>
    <w:rsid w:val="002D003D"/>
    <w:rsid w:val="002D0231"/>
    <w:rsid w:val="002D062B"/>
    <w:rsid w:val="002D1281"/>
    <w:rsid w:val="002D276F"/>
    <w:rsid w:val="002D471B"/>
    <w:rsid w:val="002D48F2"/>
    <w:rsid w:val="002D501E"/>
    <w:rsid w:val="002D550C"/>
    <w:rsid w:val="002D6C0E"/>
    <w:rsid w:val="002E381E"/>
    <w:rsid w:val="002E3972"/>
    <w:rsid w:val="002E4DC0"/>
    <w:rsid w:val="002E6942"/>
    <w:rsid w:val="002E7874"/>
    <w:rsid w:val="002F097C"/>
    <w:rsid w:val="002F0C2B"/>
    <w:rsid w:val="002F23ED"/>
    <w:rsid w:val="002F3467"/>
    <w:rsid w:val="002F3A4B"/>
    <w:rsid w:val="002F61BB"/>
    <w:rsid w:val="002F68B2"/>
    <w:rsid w:val="002F6B4B"/>
    <w:rsid w:val="002F7C78"/>
    <w:rsid w:val="002F7F9F"/>
    <w:rsid w:val="003001F1"/>
    <w:rsid w:val="00300CAC"/>
    <w:rsid w:val="003012C9"/>
    <w:rsid w:val="00304A60"/>
    <w:rsid w:val="00304CFE"/>
    <w:rsid w:val="00305DCE"/>
    <w:rsid w:val="00306B04"/>
    <w:rsid w:val="00310F38"/>
    <w:rsid w:val="00312176"/>
    <w:rsid w:val="00312316"/>
    <w:rsid w:val="00314E56"/>
    <w:rsid w:val="00316C27"/>
    <w:rsid w:val="00321758"/>
    <w:rsid w:val="00322B20"/>
    <w:rsid w:val="00324991"/>
    <w:rsid w:val="00326031"/>
    <w:rsid w:val="00327CCD"/>
    <w:rsid w:val="003310B9"/>
    <w:rsid w:val="0033193B"/>
    <w:rsid w:val="00332430"/>
    <w:rsid w:val="003328CA"/>
    <w:rsid w:val="003362D7"/>
    <w:rsid w:val="003372F1"/>
    <w:rsid w:val="0033794E"/>
    <w:rsid w:val="0034102E"/>
    <w:rsid w:val="00342AF7"/>
    <w:rsid w:val="00343415"/>
    <w:rsid w:val="00343D83"/>
    <w:rsid w:val="003440A0"/>
    <w:rsid w:val="00345239"/>
    <w:rsid w:val="0034524E"/>
    <w:rsid w:val="0034670A"/>
    <w:rsid w:val="00347148"/>
    <w:rsid w:val="00350780"/>
    <w:rsid w:val="00351EFF"/>
    <w:rsid w:val="0035214A"/>
    <w:rsid w:val="00352D18"/>
    <w:rsid w:val="00353DDB"/>
    <w:rsid w:val="0035438F"/>
    <w:rsid w:val="00355280"/>
    <w:rsid w:val="00355E5D"/>
    <w:rsid w:val="00357C27"/>
    <w:rsid w:val="00360455"/>
    <w:rsid w:val="00361328"/>
    <w:rsid w:val="00361594"/>
    <w:rsid w:val="00361F8C"/>
    <w:rsid w:val="0036270E"/>
    <w:rsid w:val="003631BE"/>
    <w:rsid w:val="0036409A"/>
    <w:rsid w:val="00364BCB"/>
    <w:rsid w:val="00365293"/>
    <w:rsid w:val="00366432"/>
    <w:rsid w:val="003708C6"/>
    <w:rsid w:val="00371C6F"/>
    <w:rsid w:val="003731E1"/>
    <w:rsid w:val="00373DC6"/>
    <w:rsid w:val="00373FF6"/>
    <w:rsid w:val="00375430"/>
    <w:rsid w:val="00375F9D"/>
    <w:rsid w:val="0037679E"/>
    <w:rsid w:val="003779D3"/>
    <w:rsid w:val="00377A64"/>
    <w:rsid w:val="00377B42"/>
    <w:rsid w:val="0038061F"/>
    <w:rsid w:val="003806C5"/>
    <w:rsid w:val="00380ABD"/>
    <w:rsid w:val="00380BD6"/>
    <w:rsid w:val="003816BD"/>
    <w:rsid w:val="003818C4"/>
    <w:rsid w:val="003819A6"/>
    <w:rsid w:val="00381ABB"/>
    <w:rsid w:val="00384247"/>
    <w:rsid w:val="00384A3D"/>
    <w:rsid w:val="00385ED1"/>
    <w:rsid w:val="00386DB0"/>
    <w:rsid w:val="00390348"/>
    <w:rsid w:val="00395113"/>
    <w:rsid w:val="003953B3"/>
    <w:rsid w:val="00395AF0"/>
    <w:rsid w:val="0039628D"/>
    <w:rsid w:val="0039701B"/>
    <w:rsid w:val="003A0536"/>
    <w:rsid w:val="003A06FD"/>
    <w:rsid w:val="003A0928"/>
    <w:rsid w:val="003A0979"/>
    <w:rsid w:val="003A28FD"/>
    <w:rsid w:val="003A30F0"/>
    <w:rsid w:val="003A4ED5"/>
    <w:rsid w:val="003A576C"/>
    <w:rsid w:val="003A5C20"/>
    <w:rsid w:val="003A61F8"/>
    <w:rsid w:val="003A6ADA"/>
    <w:rsid w:val="003A6CD7"/>
    <w:rsid w:val="003A79A3"/>
    <w:rsid w:val="003B0CBF"/>
    <w:rsid w:val="003B2522"/>
    <w:rsid w:val="003B32E4"/>
    <w:rsid w:val="003B6509"/>
    <w:rsid w:val="003B6DFD"/>
    <w:rsid w:val="003B76D7"/>
    <w:rsid w:val="003B7F29"/>
    <w:rsid w:val="003C0E65"/>
    <w:rsid w:val="003C1FCB"/>
    <w:rsid w:val="003C41DC"/>
    <w:rsid w:val="003C44A5"/>
    <w:rsid w:val="003C45E7"/>
    <w:rsid w:val="003C5FF9"/>
    <w:rsid w:val="003C6B7F"/>
    <w:rsid w:val="003C7025"/>
    <w:rsid w:val="003C706E"/>
    <w:rsid w:val="003C750E"/>
    <w:rsid w:val="003D070D"/>
    <w:rsid w:val="003D34A3"/>
    <w:rsid w:val="003D4315"/>
    <w:rsid w:val="003D4D0D"/>
    <w:rsid w:val="003D6774"/>
    <w:rsid w:val="003D7C83"/>
    <w:rsid w:val="003E1831"/>
    <w:rsid w:val="003E1BA5"/>
    <w:rsid w:val="003E24F1"/>
    <w:rsid w:val="003E29A8"/>
    <w:rsid w:val="003E47A7"/>
    <w:rsid w:val="003E4DF5"/>
    <w:rsid w:val="003E59BC"/>
    <w:rsid w:val="003E5DAD"/>
    <w:rsid w:val="003F0A76"/>
    <w:rsid w:val="003F157D"/>
    <w:rsid w:val="003F1C4D"/>
    <w:rsid w:val="003F2755"/>
    <w:rsid w:val="003F3540"/>
    <w:rsid w:val="003F3E94"/>
    <w:rsid w:val="003F4450"/>
    <w:rsid w:val="003F4E5B"/>
    <w:rsid w:val="003F7743"/>
    <w:rsid w:val="0040018A"/>
    <w:rsid w:val="00400313"/>
    <w:rsid w:val="004009A1"/>
    <w:rsid w:val="0040100F"/>
    <w:rsid w:val="004010B9"/>
    <w:rsid w:val="004017A2"/>
    <w:rsid w:val="00401ACC"/>
    <w:rsid w:val="00402234"/>
    <w:rsid w:val="004067CD"/>
    <w:rsid w:val="004102F6"/>
    <w:rsid w:val="0041046F"/>
    <w:rsid w:val="00410797"/>
    <w:rsid w:val="00411281"/>
    <w:rsid w:val="004113F5"/>
    <w:rsid w:val="00411B4F"/>
    <w:rsid w:val="004144B4"/>
    <w:rsid w:val="0041518B"/>
    <w:rsid w:val="00415229"/>
    <w:rsid w:val="004153AD"/>
    <w:rsid w:val="00417184"/>
    <w:rsid w:val="004172C8"/>
    <w:rsid w:val="004202A3"/>
    <w:rsid w:val="00423845"/>
    <w:rsid w:val="00423EF9"/>
    <w:rsid w:val="00423FBC"/>
    <w:rsid w:val="0042529D"/>
    <w:rsid w:val="0042553B"/>
    <w:rsid w:val="00425F65"/>
    <w:rsid w:val="004265A5"/>
    <w:rsid w:val="00426F86"/>
    <w:rsid w:val="0042716A"/>
    <w:rsid w:val="004305A9"/>
    <w:rsid w:val="004310F8"/>
    <w:rsid w:val="004318CA"/>
    <w:rsid w:val="00431940"/>
    <w:rsid w:val="0043377F"/>
    <w:rsid w:val="00434357"/>
    <w:rsid w:val="004347A8"/>
    <w:rsid w:val="004350E1"/>
    <w:rsid w:val="00437509"/>
    <w:rsid w:val="00437C6D"/>
    <w:rsid w:val="00437DC1"/>
    <w:rsid w:val="004417EB"/>
    <w:rsid w:val="0044503F"/>
    <w:rsid w:val="00445352"/>
    <w:rsid w:val="00445437"/>
    <w:rsid w:val="00446654"/>
    <w:rsid w:val="00446DEA"/>
    <w:rsid w:val="00447A74"/>
    <w:rsid w:val="004502E4"/>
    <w:rsid w:val="00450609"/>
    <w:rsid w:val="00451360"/>
    <w:rsid w:val="0045258F"/>
    <w:rsid w:val="00452BBC"/>
    <w:rsid w:val="0045395E"/>
    <w:rsid w:val="00453FB6"/>
    <w:rsid w:val="004549B8"/>
    <w:rsid w:val="0045521F"/>
    <w:rsid w:val="0045687F"/>
    <w:rsid w:val="00460A6C"/>
    <w:rsid w:val="0046158A"/>
    <w:rsid w:val="00461C12"/>
    <w:rsid w:val="0046321D"/>
    <w:rsid w:val="0046347A"/>
    <w:rsid w:val="004640E8"/>
    <w:rsid w:val="004647C6"/>
    <w:rsid w:val="00466604"/>
    <w:rsid w:val="004678ED"/>
    <w:rsid w:val="004721E1"/>
    <w:rsid w:val="0047293C"/>
    <w:rsid w:val="004729FD"/>
    <w:rsid w:val="00473EE5"/>
    <w:rsid w:val="0047436B"/>
    <w:rsid w:val="00474A13"/>
    <w:rsid w:val="00474CF2"/>
    <w:rsid w:val="004753F9"/>
    <w:rsid w:val="004775BF"/>
    <w:rsid w:val="00481EF4"/>
    <w:rsid w:val="004821D7"/>
    <w:rsid w:val="004824B5"/>
    <w:rsid w:val="0048684C"/>
    <w:rsid w:val="00486E92"/>
    <w:rsid w:val="0048762C"/>
    <w:rsid w:val="00490030"/>
    <w:rsid w:val="00494280"/>
    <w:rsid w:val="00495828"/>
    <w:rsid w:val="00495CD1"/>
    <w:rsid w:val="00495E7F"/>
    <w:rsid w:val="00496E81"/>
    <w:rsid w:val="00497E69"/>
    <w:rsid w:val="004A0160"/>
    <w:rsid w:val="004A34B4"/>
    <w:rsid w:val="004A636E"/>
    <w:rsid w:val="004A6B80"/>
    <w:rsid w:val="004A6E25"/>
    <w:rsid w:val="004A6F29"/>
    <w:rsid w:val="004A7383"/>
    <w:rsid w:val="004B12DD"/>
    <w:rsid w:val="004B3B2E"/>
    <w:rsid w:val="004B4CAF"/>
    <w:rsid w:val="004B613C"/>
    <w:rsid w:val="004B62E8"/>
    <w:rsid w:val="004B6757"/>
    <w:rsid w:val="004B70ED"/>
    <w:rsid w:val="004B7EE4"/>
    <w:rsid w:val="004C0719"/>
    <w:rsid w:val="004C09BC"/>
    <w:rsid w:val="004C244A"/>
    <w:rsid w:val="004C2B77"/>
    <w:rsid w:val="004C3859"/>
    <w:rsid w:val="004C38CB"/>
    <w:rsid w:val="004C3B3D"/>
    <w:rsid w:val="004C42F6"/>
    <w:rsid w:val="004C5974"/>
    <w:rsid w:val="004D0434"/>
    <w:rsid w:val="004D1212"/>
    <w:rsid w:val="004D1A96"/>
    <w:rsid w:val="004D6538"/>
    <w:rsid w:val="004D6FD4"/>
    <w:rsid w:val="004D7463"/>
    <w:rsid w:val="004D76DF"/>
    <w:rsid w:val="004D779C"/>
    <w:rsid w:val="004E11CF"/>
    <w:rsid w:val="004E13B3"/>
    <w:rsid w:val="004E2B4F"/>
    <w:rsid w:val="004E2E62"/>
    <w:rsid w:val="004E3D63"/>
    <w:rsid w:val="004E3E75"/>
    <w:rsid w:val="004E4C1E"/>
    <w:rsid w:val="004E5800"/>
    <w:rsid w:val="004E5CCC"/>
    <w:rsid w:val="004F170C"/>
    <w:rsid w:val="004F173E"/>
    <w:rsid w:val="004F17B1"/>
    <w:rsid w:val="004F1C7A"/>
    <w:rsid w:val="004F2E73"/>
    <w:rsid w:val="004F2F4D"/>
    <w:rsid w:val="004F2FAD"/>
    <w:rsid w:val="004F3343"/>
    <w:rsid w:val="004F44E1"/>
    <w:rsid w:val="004F65B4"/>
    <w:rsid w:val="004F6607"/>
    <w:rsid w:val="004F6DCB"/>
    <w:rsid w:val="0050013B"/>
    <w:rsid w:val="00501587"/>
    <w:rsid w:val="00503FA2"/>
    <w:rsid w:val="00505E4E"/>
    <w:rsid w:val="005072B5"/>
    <w:rsid w:val="00511131"/>
    <w:rsid w:val="005123EE"/>
    <w:rsid w:val="00512792"/>
    <w:rsid w:val="00512B31"/>
    <w:rsid w:val="005136F7"/>
    <w:rsid w:val="00513B53"/>
    <w:rsid w:val="00514B41"/>
    <w:rsid w:val="0051727A"/>
    <w:rsid w:val="00517339"/>
    <w:rsid w:val="005179D1"/>
    <w:rsid w:val="00520DEF"/>
    <w:rsid w:val="0052108B"/>
    <w:rsid w:val="005212D9"/>
    <w:rsid w:val="00522312"/>
    <w:rsid w:val="00522955"/>
    <w:rsid w:val="00522E88"/>
    <w:rsid w:val="005233C1"/>
    <w:rsid w:val="00524CB3"/>
    <w:rsid w:val="00524F5D"/>
    <w:rsid w:val="005252B6"/>
    <w:rsid w:val="0052795A"/>
    <w:rsid w:val="00527B9E"/>
    <w:rsid w:val="005307F1"/>
    <w:rsid w:val="00530ACF"/>
    <w:rsid w:val="00530F13"/>
    <w:rsid w:val="00531BEA"/>
    <w:rsid w:val="00532291"/>
    <w:rsid w:val="00532D38"/>
    <w:rsid w:val="00533FDF"/>
    <w:rsid w:val="005345B4"/>
    <w:rsid w:val="005354B2"/>
    <w:rsid w:val="005354D9"/>
    <w:rsid w:val="00536090"/>
    <w:rsid w:val="00536E45"/>
    <w:rsid w:val="00537747"/>
    <w:rsid w:val="005419E6"/>
    <w:rsid w:val="00541F1C"/>
    <w:rsid w:val="005428B6"/>
    <w:rsid w:val="00542A0B"/>
    <w:rsid w:val="00542B24"/>
    <w:rsid w:val="00543954"/>
    <w:rsid w:val="00543C38"/>
    <w:rsid w:val="00544674"/>
    <w:rsid w:val="005449CB"/>
    <w:rsid w:val="005449D1"/>
    <w:rsid w:val="00545860"/>
    <w:rsid w:val="00546D13"/>
    <w:rsid w:val="00546E15"/>
    <w:rsid w:val="00550432"/>
    <w:rsid w:val="00550663"/>
    <w:rsid w:val="0055100D"/>
    <w:rsid w:val="00552391"/>
    <w:rsid w:val="00555CAA"/>
    <w:rsid w:val="00556140"/>
    <w:rsid w:val="00556720"/>
    <w:rsid w:val="00556A23"/>
    <w:rsid w:val="00556C67"/>
    <w:rsid w:val="0056011F"/>
    <w:rsid w:val="005612AA"/>
    <w:rsid w:val="005627D2"/>
    <w:rsid w:val="00562E5B"/>
    <w:rsid w:val="005636D9"/>
    <w:rsid w:val="0056510A"/>
    <w:rsid w:val="005701A4"/>
    <w:rsid w:val="005731F6"/>
    <w:rsid w:val="005732CA"/>
    <w:rsid w:val="00573B9F"/>
    <w:rsid w:val="00573E0C"/>
    <w:rsid w:val="0057410B"/>
    <w:rsid w:val="00575721"/>
    <w:rsid w:val="00575F44"/>
    <w:rsid w:val="00576411"/>
    <w:rsid w:val="00576E4E"/>
    <w:rsid w:val="005770FF"/>
    <w:rsid w:val="0058031D"/>
    <w:rsid w:val="00581EE0"/>
    <w:rsid w:val="005833DB"/>
    <w:rsid w:val="005835AA"/>
    <w:rsid w:val="00583B44"/>
    <w:rsid w:val="005843D6"/>
    <w:rsid w:val="00584C3E"/>
    <w:rsid w:val="00585DA0"/>
    <w:rsid w:val="00590DA1"/>
    <w:rsid w:val="0059174E"/>
    <w:rsid w:val="00593897"/>
    <w:rsid w:val="0059484D"/>
    <w:rsid w:val="00594BB4"/>
    <w:rsid w:val="00595F4B"/>
    <w:rsid w:val="00596CF4"/>
    <w:rsid w:val="0059704B"/>
    <w:rsid w:val="005A0886"/>
    <w:rsid w:val="005A2045"/>
    <w:rsid w:val="005A22CA"/>
    <w:rsid w:val="005A26D9"/>
    <w:rsid w:val="005A42CC"/>
    <w:rsid w:val="005A7020"/>
    <w:rsid w:val="005B024E"/>
    <w:rsid w:val="005B0D3E"/>
    <w:rsid w:val="005B11A6"/>
    <w:rsid w:val="005B208D"/>
    <w:rsid w:val="005B218E"/>
    <w:rsid w:val="005B302D"/>
    <w:rsid w:val="005B3600"/>
    <w:rsid w:val="005B4EFE"/>
    <w:rsid w:val="005B55EE"/>
    <w:rsid w:val="005B5D72"/>
    <w:rsid w:val="005B6F21"/>
    <w:rsid w:val="005C0867"/>
    <w:rsid w:val="005C0A5A"/>
    <w:rsid w:val="005C2091"/>
    <w:rsid w:val="005C347F"/>
    <w:rsid w:val="005C36ED"/>
    <w:rsid w:val="005C7C9D"/>
    <w:rsid w:val="005D0C6E"/>
    <w:rsid w:val="005D0FE3"/>
    <w:rsid w:val="005D2B12"/>
    <w:rsid w:val="005D37E4"/>
    <w:rsid w:val="005D3C45"/>
    <w:rsid w:val="005D4145"/>
    <w:rsid w:val="005D50C7"/>
    <w:rsid w:val="005D5B55"/>
    <w:rsid w:val="005D6882"/>
    <w:rsid w:val="005D6BEB"/>
    <w:rsid w:val="005E0A25"/>
    <w:rsid w:val="005E27CE"/>
    <w:rsid w:val="005E38E0"/>
    <w:rsid w:val="005E50BD"/>
    <w:rsid w:val="005E5497"/>
    <w:rsid w:val="005E66B0"/>
    <w:rsid w:val="005E7BAB"/>
    <w:rsid w:val="005E7D6C"/>
    <w:rsid w:val="005E7F1D"/>
    <w:rsid w:val="005F4338"/>
    <w:rsid w:val="005F4CE4"/>
    <w:rsid w:val="005F5148"/>
    <w:rsid w:val="005F78C9"/>
    <w:rsid w:val="006038B1"/>
    <w:rsid w:val="006039A3"/>
    <w:rsid w:val="00603D77"/>
    <w:rsid w:val="00603DDF"/>
    <w:rsid w:val="00603E26"/>
    <w:rsid w:val="006046C6"/>
    <w:rsid w:val="00604D62"/>
    <w:rsid w:val="0060511F"/>
    <w:rsid w:val="00605179"/>
    <w:rsid w:val="00605408"/>
    <w:rsid w:val="00605AC4"/>
    <w:rsid w:val="006074DA"/>
    <w:rsid w:val="00607C81"/>
    <w:rsid w:val="006116E8"/>
    <w:rsid w:val="00611C73"/>
    <w:rsid w:val="0061220B"/>
    <w:rsid w:val="006123A3"/>
    <w:rsid w:val="006126D9"/>
    <w:rsid w:val="00612C89"/>
    <w:rsid w:val="00614762"/>
    <w:rsid w:val="00614D6A"/>
    <w:rsid w:val="006151F2"/>
    <w:rsid w:val="00615DE0"/>
    <w:rsid w:val="00616652"/>
    <w:rsid w:val="0061738B"/>
    <w:rsid w:val="006178F9"/>
    <w:rsid w:val="006212BA"/>
    <w:rsid w:val="0062194F"/>
    <w:rsid w:val="00621C24"/>
    <w:rsid w:val="00623D22"/>
    <w:rsid w:val="00623F40"/>
    <w:rsid w:val="006247DD"/>
    <w:rsid w:val="00625D37"/>
    <w:rsid w:val="00626F0B"/>
    <w:rsid w:val="00631511"/>
    <w:rsid w:val="006320D6"/>
    <w:rsid w:val="0064047D"/>
    <w:rsid w:val="00640E1C"/>
    <w:rsid w:val="00640F57"/>
    <w:rsid w:val="006416D2"/>
    <w:rsid w:val="00642057"/>
    <w:rsid w:val="0064228D"/>
    <w:rsid w:val="00644BB9"/>
    <w:rsid w:val="00644F17"/>
    <w:rsid w:val="00645515"/>
    <w:rsid w:val="00646453"/>
    <w:rsid w:val="00646CB2"/>
    <w:rsid w:val="00646F87"/>
    <w:rsid w:val="006506D0"/>
    <w:rsid w:val="006525CC"/>
    <w:rsid w:val="00652E3F"/>
    <w:rsid w:val="00653301"/>
    <w:rsid w:val="0065344A"/>
    <w:rsid w:val="006543D5"/>
    <w:rsid w:val="00654A51"/>
    <w:rsid w:val="00656980"/>
    <w:rsid w:val="00656ABC"/>
    <w:rsid w:val="00656B02"/>
    <w:rsid w:val="00656D39"/>
    <w:rsid w:val="006576A0"/>
    <w:rsid w:val="00660D24"/>
    <w:rsid w:val="006616C5"/>
    <w:rsid w:val="006621CF"/>
    <w:rsid w:val="00662912"/>
    <w:rsid w:val="006646DA"/>
    <w:rsid w:val="006651CE"/>
    <w:rsid w:val="00665990"/>
    <w:rsid w:val="0067021A"/>
    <w:rsid w:val="00670387"/>
    <w:rsid w:val="00673B4E"/>
    <w:rsid w:val="00674766"/>
    <w:rsid w:val="006757CC"/>
    <w:rsid w:val="00675B5C"/>
    <w:rsid w:val="006762BD"/>
    <w:rsid w:val="006778CA"/>
    <w:rsid w:val="00677F9B"/>
    <w:rsid w:val="006805A6"/>
    <w:rsid w:val="00681BAD"/>
    <w:rsid w:val="00682E33"/>
    <w:rsid w:val="006865DB"/>
    <w:rsid w:val="0069119B"/>
    <w:rsid w:val="00692787"/>
    <w:rsid w:val="00692E2C"/>
    <w:rsid w:val="006936A5"/>
    <w:rsid w:val="00693DC4"/>
    <w:rsid w:val="00694D0E"/>
    <w:rsid w:val="00694E6E"/>
    <w:rsid w:val="006953FD"/>
    <w:rsid w:val="00695B7D"/>
    <w:rsid w:val="00695F21"/>
    <w:rsid w:val="00696503"/>
    <w:rsid w:val="00696656"/>
    <w:rsid w:val="00696669"/>
    <w:rsid w:val="006A09F6"/>
    <w:rsid w:val="006A139F"/>
    <w:rsid w:val="006A1944"/>
    <w:rsid w:val="006A1C0D"/>
    <w:rsid w:val="006A2A9E"/>
    <w:rsid w:val="006A39B4"/>
    <w:rsid w:val="006A3D78"/>
    <w:rsid w:val="006A45F4"/>
    <w:rsid w:val="006A47A3"/>
    <w:rsid w:val="006A5EB3"/>
    <w:rsid w:val="006A76DF"/>
    <w:rsid w:val="006B082D"/>
    <w:rsid w:val="006B2392"/>
    <w:rsid w:val="006B2D6F"/>
    <w:rsid w:val="006B2DD1"/>
    <w:rsid w:val="006B3147"/>
    <w:rsid w:val="006B32CB"/>
    <w:rsid w:val="006B33DD"/>
    <w:rsid w:val="006B3690"/>
    <w:rsid w:val="006B40C7"/>
    <w:rsid w:val="006B42AE"/>
    <w:rsid w:val="006B47A3"/>
    <w:rsid w:val="006B6866"/>
    <w:rsid w:val="006B6F04"/>
    <w:rsid w:val="006C0187"/>
    <w:rsid w:val="006C163B"/>
    <w:rsid w:val="006C1917"/>
    <w:rsid w:val="006C2D06"/>
    <w:rsid w:val="006C37E0"/>
    <w:rsid w:val="006C5C86"/>
    <w:rsid w:val="006C6463"/>
    <w:rsid w:val="006C6620"/>
    <w:rsid w:val="006C7827"/>
    <w:rsid w:val="006C7869"/>
    <w:rsid w:val="006C7880"/>
    <w:rsid w:val="006D0049"/>
    <w:rsid w:val="006D0D27"/>
    <w:rsid w:val="006D51FD"/>
    <w:rsid w:val="006D59F4"/>
    <w:rsid w:val="006D5ADE"/>
    <w:rsid w:val="006D5B19"/>
    <w:rsid w:val="006D604B"/>
    <w:rsid w:val="006D6223"/>
    <w:rsid w:val="006D7B07"/>
    <w:rsid w:val="006E079D"/>
    <w:rsid w:val="006E102C"/>
    <w:rsid w:val="006E457E"/>
    <w:rsid w:val="006E570D"/>
    <w:rsid w:val="006E743A"/>
    <w:rsid w:val="006E76B7"/>
    <w:rsid w:val="006E7CF2"/>
    <w:rsid w:val="006F03DB"/>
    <w:rsid w:val="006F047C"/>
    <w:rsid w:val="006F1B9D"/>
    <w:rsid w:val="006F1EEE"/>
    <w:rsid w:val="006F248D"/>
    <w:rsid w:val="006F3DBD"/>
    <w:rsid w:val="006F4E3F"/>
    <w:rsid w:val="006F4F48"/>
    <w:rsid w:val="006F5DDA"/>
    <w:rsid w:val="006F6212"/>
    <w:rsid w:val="006F6356"/>
    <w:rsid w:val="006F6B6D"/>
    <w:rsid w:val="00702B0B"/>
    <w:rsid w:val="007047D4"/>
    <w:rsid w:val="00705C7E"/>
    <w:rsid w:val="007068C1"/>
    <w:rsid w:val="00706B95"/>
    <w:rsid w:val="00706C2B"/>
    <w:rsid w:val="00706CFC"/>
    <w:rsid w:val="00707B90"/>
    <w:rsid w:val="00707CB1"/>
    <w:rsid w:val="00713787"/>
    <w:rsid w:val="00713CE4"/>
    <w:rsid w:val="00714E58"/>
    <w:rsid w:val="00715130"/>
    <w:rsid w:val="007157CF"/>
    <w:rsid w:val="00715BDB"/>
    <w:rsid w:val="00716814"/>
    <w:rsid w:val="00716D5F"/>
    <w:rsid w:val="00717BE1"/>
    <w:rsid w:val="0072018B"/>
    <w:rsid w:val="007218E0"/>
    <w:rsid w:val="00722DBB"/>
    <w:rsid w:val="00723DDA"/>
    <w:rsid w:val="00725F72"/>
    <w:rsid w:val="00726476"/>
    <w:rsid w:val="00726DFC"/>
    <w:rsid w:val="00727E35"/>
    <w:rsid w:val="00733F40"/>
    <w:rsid w:val="00734238"/>
    <w:rsid w:val="0073484B"/>
    <w:rsid w:val="0074061D"/>
    <w:rsid w:val="00740EEB"/>
    <w:rsid w:val="00740F41"/>
    <w:rsid w:val="00741375"/>
    <w:rsid w:val="00741471"/>
    <w:rsid w:val="00742393"/>
    <w:rsid w:val="00743997"/>
    <w:rsid w:val="0074638C"/>
    <w:rsid w:val="00746BBD"/>
    <w:rsid w:val="00747CF6"/>
    <w:rsid w:val="00747E48"/>
    <w:rsid w:val="007509CD"/>
    <w:rsid w:val="00751A39"/>
    <w:rsid w:val="00752294"/>
    <w:rsid w:val="00752EC2"/>
    <w:rsid w:val="00754A59"/>
    <w:rsid w:val="007562A5"/>
    <w:rsid w:val="007570ED"/>
    <w:rsid w:val="00757AB7"/>
    <w:rsid w:val="00762163"/>
    <w:rsid w:val="00762F26"/>
    <w:rsid w:val="00764F8A"/>
    <w:rsid w:val="0076535D"/>
    <w:rsid w:val="0076645B"/>
    <w:rsid w:val="00767634"/>
    <w:rsid w:val="00767E7D"/>
    <w:rsid w:val="007707D3"/>
    <w:rsid w:val="00772DAA"/>
    <w:rsid w:val="00772E8B"/>
    <w:rsid w:val="00772FDF"/>
    <w:rsid w:val="00774A2D"/>
    <w:rsid w:val="00774D6D"/>
    <w:rsid w:val="00774F8F"/>
    <w:rsid w:val="0077565B"/>
    <w:rsid w:val="00775D84"/>
    <w:rsid w:val="00776A19"/>
    <w:rsid w:val="00780C9B"/>
    <w:rsid w:val="00781815"/>
    <w:rsid w:val="00783248"/>
    <w:rsid w:val="007832B6"/>
    <w:rsid w:val="0078371D"/>
    <w:rsid w:val="00784960"/>
    <w:rsid w:val="00785499"/>
    <w:rsid w:val="00786EEB"/>
    <w:rsid w:val="00793B90"/>
    <w:rsid w:val="0079403C"/>
    <w:rsid w:val="007942F4"/>
    <w:rsid w:val="00794B0D"/>
    <w:rsid w:val="007961F1"/>
    <w:rsid w:val="00796D59"/>
    <w:rsid w:val="007973EC"/>
    <w:rsid w:val="007A0382"/>
    <w:rsid w:val="007A03CD"/>
    <w:rsid w:val="007A1EE5"/>
    <w:rsid w:val="007A2EB0"/>
    <w:rsid w:val="007A3751"/>
    <w:rsid w:val="007A5DD5"/>
    <w:rsid w:val="007A71C2"/>
    <w:rsid w:val="007A78D8"/>
    <w:rsid w:val="007B1F0C"/>
    <w:rsid w:val="007B23BA"/>
    <w:rsid w:val="007B339D"/>
    <w:rsid w:val="007B48E0"/>
    <w:rsid w:val="007B630B"/>
    <w:rsid w:val="007B72FC"/>
    <w:rsid w:val="007B7892"/>
    <w:rsid w:val="007B790E"/>
    <w:rsid w:val="007C0529"/>
    <w:rsid w:val="007C2DB4"/>
    <w:rsid w:val="007C3C94"/>
    <w:rsid w:val="007C518F"/>
    <w:rsid w:val="007C67E9"/>
    <w:rsid w:val="007C6829"/>
    <w:rsid w:val="007C7BCD"/>
    <w:rsid w:val="007D1E93"/>
    <w:rsid w:val="007D2950"/>
    <w:rsid w:val="007D442B"/>
    <w:rsid w:val="007D50F2"/>
    <w:rsid w:val="007D534A"/>
    <w:rsid w:val="007D64FD"/>
    <w:rsid w:val="007E1364"/>
    <w:rsid w:val="007E138C"/>
    <w:rsid w:val="007E1B3D"/>
    <w:rsid w:val="007E211F"/>
    <w:rsid w:val="007E29E9"/>
    <w:rsid w:val="007E2DF1"/>
    <w:rsid w:val="007E3988"/>
    <w:rsid w:val="007E5613"/>
    <w:rsid w:val="007E5DD5"/>
    <w:rsid w:val="007E5E02"/>
    <w:rsid w:val="007E65FD"/>
    <w:rsid w:val="007E7155"/>
    <w:rsid w:val="007E724D"/>
    <w:rsid w:val="007E779A"/>
    <w:rsid w:val="007E79B0"/>
    <w:rsid w:val="007E7CC3"/>
    <w:rsid w:val="007F3787"/>
    <w:rsid w:val="007F3BE1"/>
    <w:rsid w:val="007F3CE6"/>
    <w:rsid w:val="007F4ABD"/>
    <w:rsid w:val="007F5EA4"/>
    <w:rsid w:val="007F6216"/>
    <w:rsid w:val="007F7C24"/>
    <w:rsid w:val="00800073"/>
    <w:rsid w:val="00800A87"/>
    <w:rsid w:val="00800F93"/>
    <w:rsid w:val="008010AC"/>
    <w:rsid w:val="00802389"/>
    <w:rsid w:val="00803982"/>
    <w:rsid w:val="00803D9E"/>
    <w:rsid w:val="00804473"/>
    <w:rsid w:val="00804608"/>
    <w:rsid w:val="008062CF"/>
    <w:rsid w:val="008063C7"/>
    <w:rsid w:val="008074AD"/>
    <w:rsid w:val="00807645"/>
    <w:rsid w:val="00810FDE"/>
    <w:rsid w:val="008114DC"/>
    <w:rsid w:val="00814D6E"/>
    <w:rsid w:val="0081547A"/>
    <w:rsid w:val="0081562F"/>
    <w:rsid w:val="00815772"/>
    <w:rsid w:val="00816B59"/>
    <w:rsid w:val="00823259"/>
    <w:rsid w:val="00823519"/>
    <w:rsid w:val="00824160"/>
    <w:rsid w:val="008244B2"/>
    <w:rsid w:val="008257AD"/>
    <w:rsid w:val="00826877"/>
    <w:rsid w:val="00827D16"/>
    <w:rsid w:val="00830804"/>
    <w:rsid w:val="00830BCD"/>
    <w:rsid w:val="008328C1"/>
    <w:rsid w:val="00832D81"/>
    <w:rsid w:val="008339A8"/>
    <w:rsid w:val="008340E2"/>
    <w:rsid w:val="00834890"/>
    <w:rsid w:val="008353E2"/>
    <w:rsid w:val="00835783"/>
    <w:rsid w:val="008362AB"/>
    <w:rsid w:val="00836D5D"/>
    <w:rsid w:val="00840210"/>
    <w:rsid w:val="008405FA"/>
    <w:rsid w:val="00844808"/>
    <w:rsid w:val="0084583A"/>
    <w:rsid w:val="00845DA5"/>
    <w:rsid w:val="008472EA"/>
    <w:rsid w:val="00850209"/>
    <w:rsid w:val="0085092E"/>
    <w:rsid w:val="00850CD6"/>
    <w:rsid w:val="00851076"/>
    <w:rsid w:val="008540BA"/>
    <w:rsid w:val="00855968"/>
    <w:rsid w:val="00861B05"/>
    <w:rsid w:val="008625FA"/>
    <w:rsid w:val="0086261A"/>
    <w:rsid w:val="00865E8C"/>
    <w:rsid w:val="00867230"/>
    <w:rsid w:val="0087211B"/>
    <w:rsid w:val="008723A0"/>
    <w:rsid w:val="008724B7"/>
    <w:rsid w:val="00872B40"/>
    <w:rsid w:val="008756FD"/>
    <w:rsid w:val="0087601C"/>
    <w:rsid w:val="0087672A"/>
    <w:rsid w:val="00877C01"/>
    <w:rsid w:val="00880A55"/>
    <w:rsid w:val="008847E7"/>
    <w:rsid w:val="00886143"/>
    <w:rsid w:val="0088701A"/>
    <w:rsid w:val="008901E6"/>
    <w:rsid w:val="008910D6"/>
    <w:rsid w:val="00891334"/>
    <w:rsid w:val="00893076"/>
    <w:rsid w:val="00894F28"/>
    <w:rsid w:val="00897734"/>
    <w:rsid w:val="008978CF"/>
    <w:rsid w:val="00897BBE"/>
    <w:rsid w:val="008A0E41"/>
    <w:rsid w:val="008A2DD8"/>
    <w:rsid w:val="008A4060"/>
    <w:rsid w:val="008A5D1F"/>
    <w:rsid w:val="008B18C5"/>
    <w:rsid w:val="008B2A6B"/>
    <w:rsid w:val="008B3A00"/>
    <w:rsid w:val="008B46C2"/>
    <w:rsid w:val="008B526A"/>
    <w:rsid w:val="008B5330"/>
    <w:rsid w:val="008B6A68"/>
    <w:rsid w:val="008B6C15"/>
    <w:rsid w:val="008B6D5C"/>
    <w:rsid w:val="008B70C2"/>
    <w:rsid w:val="008B792B"/>
    <w:rsid w:val="008B7ADB"/>
    <w:rsid w:val="008C0B12"/>
    <w:rsid w:val="008C2AA5"/>
    <w:rsid w:val="008C2CBE"/>
    <w:rsid w:val="008C3A1B"/>
    <w:rsid w:val="008C3E26"/>
    <w:rsid w:val="008C5037"/>
    <w:rsid w:val="008C62E0"/>
    <w:rsid w:val="008C758A"/>
    <w:rsid w:val="008D030E"/>
    <w:rsid w:val="008D0F29"/>
    <w:rsid w:val="008D365A"/>
    <w:rsid w:val="008D3799"/>
    <w:rsid w:val="008D3916"/>
    <w:rsid w:val="008D3A99"/>
    <w:rsid w:val="008D3E5B"/>
    <w:rsid w:val="008D4720"/>
    <w:rsid w:val="008D4812"/>
    <w:rsid w:val="008D4B0B"/>
    <w:rsid w:val="008D670B"/>
    <w:rsid w:val="008D6DE5"/>
    <w:rsid w:val="008D75BA"/>
    <w:rsid w:val="008D780D"/>
    <w:rsid w:val="008D7B4F"/>
    <w:rsid w:val="008D7E1F"/>
    <w:rsid w:val="008E01A1"/>
    <w:rsid w:val="008E16CC"/>
    <w:rsid w:val="008E2BED"/>
    <w:rsid w:val="008E2E72"/>
    <w:rsid w:val="008E3C2B"/>
    <w:rsid w:val="008E523F"/>
    <w:rsid w:val="008E578D"/>
    <w:rsid w:val="008E616B"/>
    <w:rsid w:val="008E623F"/>
    <w:rsid w:val="008E6876"/>
    <w:rsid w:val="008E756E"/>
    <w:rsid w:val="008E77BB"/>
    <w:rsid w:val="008F003C"/>
    <w:rsid w:val="008F04A4"/>
    <w:rsid w:val="008F0C8D"/>
    <w:rsid w:val="008F14FE"/>
    <w:rsid w:val="008F19F9"/>
    <w:rsid w:val="008F4B05"/>
    <w:rsid w:val="008F5676"/>
    <w:rsid w:val="008F6591"/>
    <w:rsid w:val="00900657"/>
    <w:rsid w:val="009006D4"/>
    <w:rsid w:val="00900D85"/>
    <w:rsid w:val="0090163B"/>
    <w:rsid w:val="00901DBC"/>
    <w:rsid w:val="00902560"/>
    <w:rsid w:val="00905A99"/>
    <w:rsid w:val="009061B0"/>
    <w:rsid w:val="009067A5"/>
    <w:rsid w:val="00907782"/>
    <w:rsid w:val="00915800"/>
    <w:rsid w:val="0091616D"/>
    <w:rsid w:val="009165B5"/>
    <w:rsid w:val="009168F9"/>
    <w:rsid w:val="0092154C"/>
    <w:rsid w:val="00923D8E"/>
    <w:rsid w:val="00923DAF"/>
    <w:rsid w:val="00924929"/>
    <w:rsid w:val="009250D7"/>
    <w:rsid w:val="009253C7"/>
    <w:rsid w:val="00925845"/>
    <w:rsid w:val="00926305"/>
    <w:rsid w:val="0092667F"/>
    <w:rsid w:val="00927649"/>
    <w:rsid w:val="00930D01"/>
    <w:rsid w:val="00930D06"/>
    <w:rsid w:val="00931717"/>
    <w:rsid w:val="00931E48"/>
    <w:rsid w:val="009336C1"/>
    <w:rsid w:val="0093457C"/>
    <w:rsid w:val="00935085"/>
    <w:rsid w:val="00936D8F"/>
    <w:rsid w:val="00937C6D"/>
    <w:rsid w:val="00940BFE"/>
    <w:rsid w:val="009415AB"/>
    <w:rsid w:val="009448C9"/>
    <w:rsid w:val="00944E70"/>
    <w:rsid w:val="00945737"/>
    <w:rsid w:val="00945AEC"/>
    <w:rsid w:val="00945FA9"/>
    <w:rsid w:val="00946351"/>
    <w:rsid w:val="0094686A"/>
    <w:rsid w:val="009472A3"/>
    <w:rsid w:val="0095196D"/>
    <w:rsid w:val="00951E1B"/>
    <w:rsid w:val="009531A4"/>
    <w:rsid w:val="00953F7B"/>
    <w:rsid w:val="00954CDF"/>
    <w:rsid w:val="00955602"/>
    <w:rsid w:val="00956388"/>
    <w:rsid w:val="00957E1A"/>
    <w:rsid w:val="00957E1C"/>
    <w:rsid w:val="00962B30"/>
    <w:rsid w:val="00962DF9"/>
    <w:rsid w:val="0096365D"/>
    <w:rsid w:val="00963BD9"/>
    <w:rsid w:val="009653B4"/>
    <w:rsid w:val="00972F11"/>
    <w:rsid w:val="00974F7A"/>
    <w:rsid w:val="00976A59"/>
    <w:rsid w:val="00977E24"/>
    <w:rsid w:val="00980779"/>
    <w:rsid w:val="00980807"/>
    <w:rsid w:val="009813D2"/>
    <w:rsid w:val="0098166D"/>
    <w:rsid w:val="00981AE2"/>
    <w:rsid w:val="00982054"/>
    <w:rsid w:val="0098253C"/>
    <w:rsid w:val="00982943"/>
    <w:rsid w:val="009834D7"/>
    <w:rsid w:val="00984B6E"/>
    <w:rsid w:val="00985E17"/>
    <w:rsid w:val="00986039"/>
    <w:rsid w:val="009862A9"/>
    <w:rsid w:val="0098782F"/>
    <w:rsid w:val="009920CE"/>
    <w:rsid w:val="00992A4A"/>
    <w:rsid w:val="00993406"/>
    <w:rsid w:val="00993A2A"/>
    <w:rsid w:val="00993BCD"/>
    <w:rsid w:val="00993CEF"/>
    <w:rsid w:val="009945A5"/>
    <w:rsid w:val="0099467A"/>
    <w:rsid w:val="00996D2A"/>
    <w:rsid w:val="0099730A"/>
    <w:rsid w:val="009973C5"/>
    <w:rsid w:val="009A0BEF"/>
    <w:rsid w:val="009A117A"/>
    <w:rsid w:val="009A6457"/>
    <w:rsid w:val="009A7436"/>
    <w:rsid w:val="009A766C"/>
    <w:rsid w:val="009B04EE"/>
    <w:rsid w:val="009B0902"/>
    <w:rsid w:val="009B101D"/>
    <w:rsid w:val="009B1291"/>
    <w:rsid w:val="009B1634"/>
    <w:rsid w:val="009B3611"/>
    <w:rsid w:val="009B3665"/>
    <w:rsid w:val="009B4356"/>
    <w:rsid w:val="009B53F6"/>
    <w:rsid w:val="009B56BF"/>
    <w:rsid w:val="009B7450"/>
    <w:rsid w:val="009B7493"/>
    <w:rsid w:val="009C01F5"/>
    <w:rsid w:val="009C067C"/>
    <w:rsid w:val="009C1349"/>
    <w:rsid w:val="009C22EF"/>
    <w:rsid w:val="009C2645"/>
    <w:rsid w:val="009C2A94"/>
    <w:rsid w:val="009C4719"/>
    <w:rsid w:val="009C4EE0"/>
    <w:rsid w:val="009C5318"/>
    <w:rsid w:val="009D1157"/>
    <w:rsid w:val="009D18AF"/>
    <w:rsid w:val="009D1919"/>
    <w:rsid w:val="009D3F6C"/>
    <w:rsid w:val="009D4000"/>
    <w:rsid w:val="009D425F"/>
    <w:rsid w:val="009D4390"/>
    <w:rsid w:val="009D534E"/>
    <w:rsid w:val="009D67FB"/>
    <w:rsid w:val="009D6CCE"/>
    <w:rsid w:val="009D6FD8"/>
    <w:rsid w:val="009D78C5"/>
    <w:rsid w:val="009D7A2E"/>
    <w:rsid w:val="009E123A"/>
    <w:rsid w:val="009E1CD5"/>
    <w:rsid w:val="009E3904"/>
    <w:rsid w:val="009E390B"/>
    <w:rsid w:val="009E4D8F"/>
    <w:rsid w:val="009E7B6D"/>
    <w:rsid w:val="009F0D85"/>
    <w:rsid w:val="009F148A"/>
    <w:rsid w:val="009F157C"/>
    <w:rsid w:val="009F39D8"/>
    <w:rsid w:val="009F40C8"/>
    <w:rsid w:val="009F47EF"/>
    <w:rsid w:val="009F59F5"/>
    <w:rsid w:val="00A0026E"/>
    <w:rsid w:val="00A012E4"/>
    <w:rsid w:val="00A012FB"/>
    <w:rsid w:val="00A0357B"/>
    <w:rsid w:val="00A04AB3"/>
    <w:rsid w:val="00A04E0B"/>
    <w:rsid w:val="00A0523E"/>
    <w:rsid w:val="00A054AF"/>
    <w:rsid w:val="00A058FD"/>
    <w:rsid w:val="00A05DF8"/>
    <w:rsid w:val="00A062BC"/>
    <w:rsid w:val="00A06D73"/>
    <w:rsid w:val="00A07E08"/>
    <w:rsid w:val="00A07FC1"/>
    <w:rsid w:val="00A12495"/>
    <w:rsid w:val="00A1457E"/>
    <w:rsid w:val="00A1504F"/>
    <w:rsid w:val="00A153B3"/>
    <w:rsid w:val="00A2079C"/>
    <w:rsid w:val="00A21523"/>
    <w:rsid w:val="00A217A1"/>
    <w:rsid w:val="00A22928"/>
    <w:rsid w:val="00A23251"/>
    <w:rsid w:val="00A248F1"/>
    <w:rsid w:val="00A24C40"/>
    <w:rsid w:val="00A25554"/>
    <w:rsid w:val="00A25AC9"/>
    <w:rsid w:val="00A2666E"/>
    <w:rsid w:val="00A268F0"/>
    <w:rsid w:val="00A272DF"/>
    <w:rsid w:val="00A300F1"/>
    <w:rsid w:val="00A30946"/>
    <w:rsid w:val="00A30AF8"/>
    <w:rsid w:val="00A31847"/>
    <w:rsid w:val="00A32097"/>
    <w:rsid w:val="00A33F90"/>
    <w:rsid w:val="00A35061"/>
    <w:rsid w:val="00A35B1B"/>
    <w:rsid w:val="00A36BB3"/>
    <w:rsid w:val="00A37597"/>
    <w:rsid w:val="00A37C20"/>
    <w:rsid w:val="00A37D89"/>
    <w:rsid w:val="00A4113C"/>
    <w:rsid w:val="00A414CB"/>
    <w:rsid w:val="00A42879"/>
    <w:rsid w:val="00A429AE"/>
    <w:rsid w:val="00A53031"/>
    <w:rsid w:val="00A540B1"/>
    <w:rsid w:val="00A55080"/>
    <w:rsid w:val="00A55C1F"/>
    <w:rsid w:val="00A56788"/>
    <w:rsid w:val="00A56CE2"/>
    <w:rsid w:val="00A570C2"/>
    <w:rsid w:val="00A57D31"/>
    <w:rsid w:val="00A60592"/>
    <w:rsid w:val="00A6104B"/>
    <w:rsid w:val="00A61286"/>
    <w:rsid w:val="00A61729"/>
    <w:rsid w:val="00A63962"/>
    <w:rsid w:val="00A67A13"/>
    <w:rsid w:val="00A67DBE"/>
    <w:rsid w:val="00A709B8"/>
    <w:rsid w:val="00A71955"/>
    <w:rsid w:val="00A72EC9"/>
    <w:rsid w:val="00A74CE5"/>
    <w:rsid w:val="00A751AD"/>
    <w:rsid w:val="00A7594D"/>
    <w:rsid w:val="00A819AF"/>
    <w:rsid w:val="00A81FCE"/>
    <w:rsid w:val="00A82CF5"/>
    <w:rsid w:val="00A82F16"/>
    <w:rsid w:val="00A83927"/>
    <w:rsid w:val="00A83BE5"/>
    <w:rsid w:val="00A85322"/>
    <w:rsid w:val="00A86E64"/>
    <w:rsid w:val="00A872D5"/>
    <w:rsid w:val="00A87F1B"/>
    <w:rsid w:val="00A940CC"/>
    <w:rsid w:val="00A94F5C"/>
    <w:rsid w:val="00A95A3F"/>
    <w:rsid w:val="00A95E1D"/>
    <w:rsid w:val="00A9663B"/>
    <w:rsid w:val="00A97511"/>
    <w:rsid w:val="00A97D03"/>
    <w:rsid w:val="00A97F14"/>
    <w:rsid w:val="00AA0CC3"/>
    <w:rsid w:val="00AA1856"/>
    <w:rsid w:val="00AA533E"/>
    <w:rsid w:val="00AA5957"/>
    <w:rsid w:val="00AA6082"/>
    <w:rsid w:val="00AA776E"/>
    <w:rsid w:val="00AA78C2"/>
    <w:rsid w:val="00AB0097"/>
    <w:rsid w:val="00AB0316"/>
    <w:rsid w:val="00AB2220"/>
    <w:rsid w:val="00AB2901"/>
    <w:rsid w:val="00AB535C"/>
    <w:rsid w:val="00AB5853"/>
    <w:rsid w:val="00AB5B03"/>
    <w:rsid w:val="00AB5F60"/>
    <w:rsid w:val="00AC1948"/>
    <w:rsid w:val="00AC2C35"/>
    <w:rsid w:val="00AC37ED"/>
    <w:rsid w:val="00AC4208"/>
    <w:rsid w:val="00AC4582"/>
    <w:rsid w:val="00AC5CF7"/>
    <w:rsid w:val="00AC709F"/>
    <w:rsid w:val="00AC7834"/>
    <w:rsid w:val="00AC7BD4"/>
    <w:rsid w:val="00AD0599"/>
    <w:rsid w:val="00AD168B"/>
    <w:rsid w:val="00AD25AC"/>
    <w:rsid w:val="00AD285E"/>
    <w:rsid w:val="00AD2BA3"/>
    <w:rsid w:val="00AD4D17"/>
    <w:rsid w:val="00AD5105"/>
    <w:rsid w:val="00AD5930"/>
    <w:rsid w:val="00AD5B96"/>
    <w:rsid w:val="00AD6031"/>
    <w:rsid w:val="00AD662A"/>
    <w:rsid w:val="00AD6A16"/>
    <w:rsid w:val="00AD7B05"/>
    <w:rsid w:val="00AE09C4"/>
    <w:rsid w:val="00AE11B1"/>
    <w:rsid w:val="00AE2639"/>
    <w:rsid w:val="00AE2F42"/>
    <w:rsid w:val="00AE40C7"/>
    <w:rsid w:val="00AE48AE"/>
    <w:rsid w:val="00AE5C00"/>
    <w:rsid w:val="00AE78C0"/>
    <w:rsid w:val="00AF1A43"/>
    <w:rsid w:val="00AF3F7E"/>
    <w:rsid w:val="00AF42A3"/>
    <w:rsid w:val="00AF4F1F"/>
    <w:rsid w:val="00AF5A8D"/>
    <w:rsid w:val="00AF5D55"/>
    <w:rsid w:val="00AF61A4"/>
    <w:rsid w:val="00AF6506"/>
    <w:rsid w:val="00B005BE"/>
    <w:rsid w:val="00B02E15"/>
    <w:rsid w:val="00B03CEF"/>
    <w:rsid w:val="00B0459D"/>
    <w:rsid w:val="00B04A8E"/>
    <w:rsid w:val="00B04C54"/>
    <w:rsid w:val="00B053C5"/>
    <w:rsid w:val="00B11A9F"/>
    <w:rsid w:val="00B12ED3"/>
    <w:rsid w:val="00B13AAD"/>
    <w:rsid w:val="00B142C3"/>
    <w:rsid w:val="00B14CC7"/>
    <w:rsid w:val="00B16992"/>
    <w:rsid w:val="00B206FC"/>
    <w:rsid w:val="00B20A83"/>
    <w:rsid w:val="00B21AB9"/>
    <w:rsid w:val="00B22A52"/>
    <w:rsid w:val="00B2321B"/>
    <w:rsid w:val="00B23FB8"/>
    <w:rsid w:val="00B24C75"/>
    <w:rsid w:val="00B24F4E"/>
    <w:rsid w:val="00B2508A"/>
    <w:rsid w:val="00B25484"/>
    <w:rsid w:val="00B25DFA"/>
    <w:rsid w:val="00B27918"/>
    <w:rsid w:val="00B327FB"/>
    <w:rsid w:val="00B32D52"/>
    <w:rsid w:val="00B32EA6"/>
    <w:rsid w:val="00B32FAB"/>
    <w:rsid w:val="00B34273"/>
    <w:rsid w:val="00B36220"/>
    <w:rsid w:val="00B37985"/>
    <w:rsid w:val="00B41718"/>
    <w:rsid w:val="00B41AE5"/>
    <w:rsid w:val="00B41F3D"/>
    <w:rsid w:val="00B4283A"/>
    <w:rsid w:val="00B445EE"/>
    <w:rsid w:val="00B450A0"/>
    <w:rsid w:val="00B459BB"/>
    <w:rsid w:val="00B45E17"/>
    <w:rsid w:val="00B46146"/>
    <w:rsid w:val="00B462C0"/>
    <w:rsid w:val="00B46C13"/>
    <w:rsid w:val="00B47904"/>
    <w:rsid w:val="00B5559D"/>
    <w:rsid w:val="00B60E88"/>
    <w:rsid w:val="00B61597"/>
    <w:rsid w:val="00B62AD6"/>
    <w:rsid w:val="00B639D4"/>
    <w:rsid w:val="00B6555E"/>
    <w:rsid w:val="00B6567C"/>
    <w:rsid w:val="00B657B9"/>
    <w:rsid w:val="00B67D3C"/>
    <w:rsid w:val="00B702E1"/>
    <w:rsid w:val="00B71278"/>
    <w:rsid w:val="00B712CF"/>
    <w:rsid w:val="00B71623"/>
    <w:rsid w:val="00B72D9F"/>
    <w:rsid w:val="00B73194"/>
    <w:rsid w:val="00B7371A"/>
    <w:rsid w:val="00B74013"/>
    <w:rsid w:val="00B759E5"/>
    <w:rsid w:val="00B76182"/>
    <w:rsid w:val="00B77942"/>
    <w:rsid w:val="00B800AD"/>
    <w:rsid w:val="00B81B03"/>
    <w:rsid w:val="00B82414"/>
    <w:rsid w:val="00B82464"/>
    <w:rsid w:val="00B82D7B"/>
    <w:rsid w:val="00B83AF7"/>
    <w:rsid w:val="00B83F77"/>
    <w:rsid w:val="00B911B2"/>
    <w:rsid w:val="00B927E5"/>
    <w:rsid w:val="00B92E9F"/>
    <w:rsid w:val="00B943C6"/>
    <w:rsid w:val="00B94C20"/>
    <w:rsid w:val="00B95040"/>
    <w:rsid w:val="00B951B8"/>
    <w:rsid w:val="00BA1669"/>
    <w:rsid w:val="00BA2B4B"/>
    <w:rsid w:val="00BA46C4"/>
    <w:rsid w:val="00BA4C07"/>
    <w:rsid w:val="00BA77B9"/>
    <w:rsid w:val="00BB02DF"/>
    <w:rsid w:val="00BB0DFD"/>
    <w:rsid w:val="00BB0EF6"/>
    <w:rsid w:val="00BB18EC"/>
    <w:rsid w:val="00BB3B96"/>
    <w:rsid w:val="00BB49B4"/>
    <w:rsid w:val="00BB5519"/>
    <w:rsid w:val="00BB55B1"/>
    <w:rsid w:val="00BC077F"/>
    <w:rsid w:val="00BC19FC"/>
    <w:rsid w:val="00BC1DCB"/>
    <w:rsid w:val="00BC3AE6"/>
    <w:rsid w:val="00BC45B8"/>
    <w:rsid w:val="00BC6AB1"/>
    <w:rsid w:val="00BC7BD5"/>
    <w:rsid w:val="00BD14AC"/>
    <w:rsid w:val="00BD24AC"/>
    <w:rsid w:val="00BD3273"/>
    <w:rsid w:val="00BD3E1C"/>
    <w:rsid w:val="00BD4E48"/>
    <w:rsid w:val="00BD50A5"/>
    <w:rsid w:val="00BD5188"/>
    <w:rsid w:val="00BD7A81"/>
    <w:rsid w:val="00BE1CCA"/>
    <w:rsid w:val="00BE2F9E"/>
    <w:rsid w:val="00BE319D"/>
    <w:rsid w:val="00BE3297"/>
    <w:rsid w:val="00BE34E2"/>
    <w:rsid w:val="00BE57BC"/>
    <w:rsid w:val="00BE6E81"/>
    <w:rsid w:val="00BE76AE"/>
    <w:rsid w:val="00BF0192"/>
    <w:rsid w:val="00BF326C"/>
    <w:rsid w:val="00BF546C"/>
    <w:rsid w:val="00BF58C9"/>
    <w:rsid w:val="00BF5F12"/>
    <w:rsid w:val="00BF69C0"/>
    <w:rsid w:val="00BF7B70"/>
    <w:rsid w:val="00C018C4"/>
    <w:rsid w:val="00C028B5"/>
    <w:rsid w:val="00C0350E"/>
    <w:rsid w:val="00C0508D"/>
    <w:rsid w:val="00C055A1"/>
    <w:rsid w:val="00C062F4"/>
    <w:rsid w:val="00C06BE4"/>
    <w:rsid w:val="00C06D7E"/>
    <w:rsid w:val="00C072F2"/>
    <w:rsid w:val="00C079A8"/>
    <w:rsid w:val="00C07DAE"/>
    <w:rsid w:val="00C11485"/>
    <w:rsid w:val="00C1175D"/>
    <w:rsid w:val="00C11FDD"/>
    <w:rsid w:val="00C15998"/>
    <w:rsid w:val="00C15D83"/>
    <w:rsid w:val="00C16274"/>
    <w:rsid w:val="00C16A0D"/>
    <w:rsid w:val="00C2004C"/>
    <w:rsid w:val="00C2033A"/>
    <w:rsid w:val="00C213EC"/>
    <w:rsid w:val="00C21A83"/>
    <w:rsid w:val="00C22526"/>
    <w:rsid w:val="00C22824"/>
    <w:rsid w:val="00C22885"/>
    <w:rsid w:val="00C22A7C"/>
    <w:rsid w:val="00C22EA8"/>
    <w:rsid w:val="00C233BB"/>
    <w:rsid w:val="00C2341B"/>
    <w:rsid w:val="00C242A9"/>
    <w:rsid w:val="00C265AB"/>
    <w:rsid w:val="00C27B62"/>
    <w:rsid w:val="00C27BED"/>
    <w:rsid w:val="00C30ADF"/>
    <w:rsid w:val="00C30FF7"/>
    <w:rsid w:val="00C31187"/>
    <w:rsid w:val="00C31BAC"/>
    <w:rsid w:val="00C33318"/>
    <w:rsid w:val="00C34156"/>
    <w:rsid w:val="00C343A7"/>
    <w:rsid w:val="00C34494"/>
    <w:rsid w:val="00C34C8F"/>
    <w:rsid w:val="00C3501E"/>
    <w:rsid w:val="00C362F9"/>
    <w:rsid w:val="00C36A56"/>
    <w:rsid w:val="00C36C21"/>
    <w:rsid w:val="00C41B6D"/>
    <w:rsid w:val="00C42953"/>
    <w:rsid w:val="00C42980"/>
    <w:rsid w:val="00C430FA"/>
    <w:rsid w:val="00C43891"/>
    <w:rsid w:val="00C442C8"/>
    <w:rsid w:val="00C4527C"/>
    <w:rsid w:val="00C46153"/>
    <w:rsid w:val="00C47319"/>
    <w:rsid w:val="00C505A8"/>
    <w:rsid w:val="00C51586"/>
    <w:rsid w:val="00C515B8"/>
    <w:rsid w:val="00C52497"/>
    <w:rsid w:val="00C52FD5"/>
    <w:rsid w:val="00C54790"/>
    <w:rsid w:val="00C55D00"/>
    <w:rsid w:val="00C57EAE"/>
    <w:rsid w:val="00C57FC6"/>
    <w:rsid w:val="00C60F92"/>
    <w:rsid w:val="00C61D78"/>
    <w:rsid w:val="00C62CC3"/>
    <w:rsid w:val="00C63016"/>
    <w:rsid w:val="00C63449"/>
    <w:rsid w:val="00C63C47"/>
    <w:rsid w:val="00C643FC"/>
    <w:rsid w:val="00C64628"/>
    <w:rsid w:val="00C66AA7"/>
    <w:rsid w:val="00C7067C"/>
    <w:rsid w:val="00C70A5B"/>
    <w:rsid w:val="00C70C66"/>
    <w:rsid w:val="00C7106B"/>
    <w:rsid w:val="00C73AE3"/>
    <w:rsid w:val="00C747B7"/>
    <w:rsid w:val="00C75CCC"/>
    <w:rsid w:val="00C769D0"/>
    <w:rsid w:val="00C7727D"/>
    <w:rsid w:val="00C77F20"/>
    <w:rsid w:val="00C80120"/>
    <w:rsid w:val="00C809D5"/>
    <w:rsid w:val="00C81B31"/>
    <w:rsid w:val="00C82C2D"/>
    <w:rsid w:val="00C83AAF"/>
    <w:rsid w:val="00C83DA7"/>
    <w:rsid w:val="00C84C17"/>
    <w:rsid w:val="00C84F9A"/>
    <w:rsid w:val="00C86B44"/>
    <w:rsid w:val="00C87237"/>
    <w:rsid w:val="00C8795A"/>
    <w:rsid w:val="00C87A06"/>
    <w:rsid w:val="00C87F67"/>
    <w:rsid w:val="00C9001F"/>
    <w:rsid w:val="00C902E9"/>
    <w:rsid w:val="00C92417"/>
    <w:rsid w:val="00C9599F"/>
    <w:rsid w:val="00C95D98"/>
    <w:rsid w:val="00C97788"/>
    <w:rsid w:val="00CA06B6"/>
    <w:rsid w:val="00CA2198"/>
    <w:rsid w:val="00CA2236"/>
    <w:rsid w:val="00CA33F4"/>
    <w:rsid w:val="00CA508F"/>
    <w:rsid w:val="00CA5469"/>
    <w:rsid w:val="00CA5FBA"/>
    <w:rsid w:val="00CB0675"/>
    <w:rsid w:val="00CB0CF0"/>
    <w:rsid w:val="00CB336E"/>
    <w:rsid w:val="00CB41DE"/>
    <w:rsid w:val="00CB42A0"/>
    <w:rsid w:val="00CB437F"/>
    <w:rsid w:val="00CB7A25"/>
    <w:rsid w:val="00CC0E97"/>
    <w:rsid w:val="00CC16C3"/>
    <w:rsid w:val="00CC2A7D"/>
    <w:rsid w:val="00CC4489"/>
    <w:rsid w:val="00CC5C38"/>
    <w:rsid w:val="00CC622A"/>
    <w:rsid w:val="00CC6687"/>
    <w:rsid w:val="00CC7512"/>
    <w:rsid w:val="00CD0628"/>
    <w:rsid w:val="00CD3143"/>
    <w:rsid w:val="00CD3258"/>
    <w:rsid w:val="00CD499F"/>
    <w:rsid w:val="00CD5299"/>
    <w:rsid w:val="00CD5EBA"/>
    <w:rsid w:val="00CD6088"/>
    <w:rsid w:val="00CD6F97"/>
    <w:rsid w:val="00CD735E"/>
    <w:rsid w:val="00CE0295"/>
    <w:rsid w:val="00CE0B9A"/>
    <w:rsid w:val="00CE1889"/>
    <w:rsid w:val="00CE3B45"/>
    <w:rsid w:val="00CE4F07"/>
    <w:rsid w:val="00CF0CF8"/>
    <w:rsid w:val="00CF12A5"/>
    <w:rsid w:val="00CF3AA0"/>
    <w:rsid w:val="00CF464A"/>
    <w:rsid w:val="00CF4BD4"/>
    <w:rsid w:val="00CF4C02"/>
    <w:rsid w:val="00CF4E94"/>
    <w:rsid w:val="00CF5679"/>
    <w:rsid w:val="00CF59F7"/>
    <w:rsid w:val="00CF7CC6"/>
    <w:rsid w:val="00D00281"/>
    <w:rsid w:val="00D01D23"/>
    <w:rsid w:val="00D027F0"/>
    <w:rsid w:val="00D04349"/>
    <w:rsid w:val="00D04D58"/>
    <w:rsid w:val="00D04E94"/>
    <w:rsid w:val="00D05F35"/>
    <w:rsid w:val="00D06877"/>
    <w:rsid w:val="00D07761"/>
    <w:rsid w:val="00D11EAF"/>
    <w:rsid w:val="00D13BCA"/>
    <w:rsid w:val="00D1573D"/>
    <w:rsid w:val="00D15F78"/>
    <w:rsid w:val="00D16645"/>
    <w:rsid w:val="00D21284"/>
    <w:rsid w:val="00D2155F"/>
    <w:rsid w:val="00D23A96"/>
    <w:rsid w:val="00D23AF7"/>
    <w:rsid w:val="00D2469E"/>
    <w:rsid w:val="00D250C5"/>
    <w:rsid w:val="00D264F5"/>
    <w:rsid w:val="00D2690D"/>
    <w:rsid w:val="00D26DD4"/>
    <w:rsid w:val="00D274D7"/>
    <w:rsid w:val="00D2763B"/>
    <w:rsid w:val="00D31A78"/>
    <w:rsid w:val="00D33209"/>
    <w:rsid w:val="00D36014"/>
    <w:rsid w:val="00D3604C"/>
    <w:rsid w:val="00D36470"/>
    <w:rsid w:val="00D36AFB"/>
    <w:rsid w:val="00D40059"/>
    <w:rsid w:val="00D42546"/>
    <w:rsid w:val="00D42C91"/>
    <w:rsid w:val="00D42DAF"/>
    <w:rsid w:val="00D45600"/>
    <w:rsid w:val="00D46132"/>
    <w:rsid w:val="00D4637D"/>
    <w:rsid w:val="00D47D41"/>
    <w:rsid w:val="00D50278"/>
    <w:rsid w:val="00D52425"/>
    <w:rsid w:val="00D52CCF"/>
    <w:rsid w:val="00D53DB8"/>
    <w:rsid w:val="00D55473"/>
    <w:rsid w:val="00D55999"/>
    <w:rsid w:val="00D56B60"/>
    <w:rsid w:val="00D56D18"/>
    <w:rsid w:val="00D604C3"/>
    <w:rsid w:val="00D61645"/>
    <w:rsid w:val="00D61AF4"/>
    <w:rsid w:val="00D62E19"/>
    <w:rsid w:val="00D62E2C"/>
    <w:rsid w:val="00D639E7"/>
    <w:rsid w:val="00D641DC"/>
    <w:rsid w:val="00D64E99"/>
    <w:rsid w:val="00D664C5"/>
    <w:rsid w:val="00D66FBA"/>
    <w:rsid w:val="00D67585"/>
    <w:rsid w:val="00D700D4"/>
    <w:rsid w:val="00D702C9"/>
    <w:rsid w:val="00D71612"/>
    <w:rsid w:val="00D71D8F"/>
    <w:rsid w:val="00D72306"/>
    <w:rsid w:val="00D742B3"/>
    <w:rsid w:val="00D74C01"/>
    <w:rsid w:val="00D75119"/>
    <w:rsid w:val="00D76C2E"/>
    <w:rsid w:val="00D771BA"/>
    <w:rsid w:val="00D77274"/>
    <w:rsid w:val="00D77461"/>
    <w:rsid w:val="00D8119A"/>
    <w:rsid w:val="00D8195A"/>
    <w:rsid w:val="00D833C4"/>
    <w:rsid w:val="00D85B9D"/>
    <w:rsid w:val="00D85E1F"/>
    <w:rsid w:val="00D864F0"/>
    <w:rsid w:val="00D87D4D"/>
    <w:rsid w:val="00D87D92"/>
    <w:rsid w:val="00D87F8B"/>
    <w:rsid w:val="00D90621"/>
    <w:rsid w:val="00D90787"/>
    <w:rsid w:val="00D94FF3"/>
    <w:rsid w:val="00D95F11"/>
    <w:rsid w:val="00D96105"/>
    <w:rsid w:val="00DA065D"/>
    <w:rsid w:val="00DA19CC"/>
    <w:rsid w:val="00DA1B7B"/>
    <w:rsid w:val="00DA24BD"/>
    <w:rsid w:val="00DA30DF"/>
    <w:rsid w:val="00DA4EE6"/>
    <w:rsid w:val="00DA7616"/>
    <w:rsid w:val="00DA76A8"/>
    <w:rsid w:val="00DB20A3"/>
    <w:rsid w:val="00DB2C4D"/>
    <w:rsid w:val="00DB5994"/>
    <w:rsid w:val="00DC128C"/>
    <w:rsid w:val="00DC1F80"/>
    <w:rsid w:val="00DC2C57"/>
    <w:rsid w:val="00DC34D7"/>
    <w:rsid w:val="00DC3BA5"/>
    <w:rsid w:val="00DC4A12"/>
    <w:rsid w:val="00DC5BE7"/>
    <w:rsid w:val="00DC7E2E"/>
    <w:rsid w:val="00DD0056"/>
    <w:rsid w:val="00DD01BF"/>
    <w:rsid w:val="00DD1338"/>
    <w:rsid w:val="00DD21FF"/>
    <w:rsid w:val="00DD2842"/>
    <w:rsid w:val="00DD318C"/>
    <w:rsid w:val="00DD3F3C"/>
    <w:rsid w:val="00DD492C"/>
    <w:rsid w:val="00DD4BF4"/>
    <w:rsid w:val="00DD4F4A"/>
    <w:rsid w:val="00DD7A74"/>
    <w:rsid w:val="00DE0E73"/>
    <w:rsid w:val="00DE111A"/>
    <w:rsid w:val="00DE1BF5"/>
    <w:rsid w:val="00DE2FF6"/>
    <w:rsid w:val="00DE3343"/>
    <w:rsid w:val="00DE3534"/>
    <w:rsid w:val="00DE3BEB"/>
    <w:rsid w:val="00DE42DA"/>
    <w:rsid w:val="00DE547B"/>
    <w:rsid w:val="00DF4BD2"/>
    <w:rsid w:val="00DF4EF6"/>
    <w:rsid w:val="00DF60E9"/>
    <w:rsid w:val="00DF6DAF"/>
    <w:rsid w:val="00DF6E88"/>
    <w:rsid w:val="00DF79E0"/>
    <w:rsid w:val="00E01697"/>
    <w:rsid w:val="00E047D4"/>
    <w:rsid w:val="00E06A1A"/>
    <w:rsid w:val="00E06DE0"/>
    <w:rsid w:val="00E12445"/>
    <w:rsid w:val="00E1270A"/>
    <w:rsid w:val="00E132C2"/>
    <w:rsid w:val="00E13691"/>
    <w:rsid w:val="00E14827"/>
    <w:rsid w:val="00E1686E"/>
    <w:rsid w:val="00E17E93"/>
    <w:rsid w:val="00E17EC8"/>
    <w:rsid w:val="00E204DE"/>
    <w:rsid w:val="00E21553"/>
    <w:rsid w:val="00E21672"/>
    <w:rsid w:val="00E22752"/>
    <w:rsid w:val="00E228F4"/>
    <w:rsid w:val="00E24163"/>
    <w:rsid w:val="00E24723"/>
    <w:rsid w:val="00E26C09"/>
    <w:rsid w:val="00E26F8C"/>
    <w:rsid w:val="00E2760F"/>
    <w:rsid w:val="00E27619"/>
    <w:rsid w:val="00E3069D"/>
    <w:rsid w:val="00E312A4"/>
    <w:rsid w:val="00E32B40"/>
    <w:rsid w:val="00E3338E"/>
    <w:rsid w:val="00E342CB"/>
    <w:rsid w:val="00E35424"/>
    <w:rsid w:val="00E36D49"/>
    <w:rsid w:val="00E40E7D"/>
    <w:rsid w:val="00E4348F"/>
    <w:rsid w:val="00E43CF1"/>
    <w:rsid w:val="00E43E53"/>
    <w:rsid w:val="00E4468E"/>
    <w:rsid w:val="00E451D2"/>
    <w:rsid w:val="00E46AD8"/>
    <w:rsid w:val="00E47618"/>
    <w:rsid w:val="00E5026A"/>
    <w:rsid w:val="00E504F2"/>
    <w:rsid w:val="00E536E4"/>
    <w:rsid w:val="00E54E04"/>
    <w:rsid w:val="00E554A0"/>
    <w:rsid w:val="00E5594F"/>
    <w:rsid w:val="00E55A31"/>
    <w:rsid w:val="00E56DFB"/>
    <w:rsid w:val="00E5728F"/>
    <w:rsid w:val="00E57B05"/>
    <w:rsid w:val="00E57F1C"/>
    <w:rsid w:val="00E61605"/>
    <w:rsid w:val="00E61B4C"/>
    <w:rsid w:val="00E63438"/>
    <w:rsid w:val="00E63D3E"/>
    <w:rsid w:val="00E643B9"/>
    <w:rsid w:val="00E64935"/>
    <w:rsid w:val="00E64B90"/>
    <w:rsid w:val="00E67235"/>
    <w:rsid w:val="00E674B2"/>
    <w:rsid w:val="00E677C1"/>
    <w:rsid w:val="00E70D43"/>
    <w:rsid w:val="00E726DB"/>
    <w:rsid w:val="00E72F9A"/>
    <w:rsid w:val="00E73C3D"/>
    <w:rsid w:val="00E75934"/>
    <w:rsid w:val="00E76A93"/>
    <w:rsid w:val="00E77424"/>
    <w:rsid w:val="00E7789E"/>
    <w:rsid w:val="00E8155F"/>
    <w:rsid w:val="00E81EE4"/>
    <w:rsid w:val="00E828CA"/>
    <w:rsid w:val="00E84155"/>
    <w:rsid w:val="00E84962"/>
    <w:rsid w:val="00E84E86"/>
    <w:rsid w:val="00E86BC3"/>
    <w:rsid w:val="00E87BB6"/>
    <w:rsid w:val="00E900A5"/>
    <w:rsid w:val="00E902C3"/>
    <w:rsid w:val="00E90388"/>
    <w:rsid w:val="00E90E56"/>
    <w:rsid w:val="00E90E65"/>
    <w:rsid w:val="00E91706"/>
    <w:rsid w:val="00E92C64"/>
    <w:rsid w:val="00E93077"/>
    <w:rsid w:val="00E93A8D"/>
    <w:rsid w:val="00E9477B"/>
    <w:rsid w:val="00E9506E"/>
    <w:rsid w:val="00E95E4C"/>
    <w:rsid w:val="00E964B2"/>
    <w:rsid w:val="00E96CEA"/>
    <w:rsid w:val="00E96FE7"/>
    <w:rsid w:val="00EA07B7"/>
    <w:rsid w:val="00EA38E7"/>
    <w:rsid w:val="00EA4250"/>
    <w:rsid w:val="00EA4E53"/>
    <w:rsid w:val="00EA5045"/>
    <w:rsid w:val="00EA6923"/>
    <w:rsid w:val="00EA6FC0"/>
    <w:rsid w:val="00EA78CE"/>
    <w:rsid w:val="00EB00B9"/>
    <w:rsid w:val="00EB146B"/>
    <w:rsid w:val="00EB19E9"/>
    <w:rsid w:val="00EB3A20"/>
    <w:rsid w:val="00EB3B34"/>
    <w:rsid w:val="00EB4293"/>
    <w:rsid w:val="00EB68E2"/>
    <w:rsid w:val="00EB7D83"/>
    <w:rsid w:val="00EC297B"/>
    <w:rsid w:val="00EC40BC"/>
    <w:rsid w:val="00EC64F3"/>
    <w:rsid w:val="00EC65B2"/>
    <w:rsid w:val="00EC7AB8"/>
    <w:rsid w:val="00ED07E3"/>
    <w:rsid w:val="00ED13FA"/>
    <w:rsid w:val="00ED4E67"/>
    <w:rsid w:val="00ED50CB"/>
    <w:rsid w:val="00ED6149"/>
    <w:rsid w:val="00ED61FD"/>
    <w:rsid w:val="00ED7C33"/>
    <w:rsid w:val="00EE0084"/>
    <w:rsid w:val="00EE0144"/>
    <w:rsid w:val="00EE12FF"/>
    <w:rsid w:val="00EE2559"/>
    <w:rsid w:val="00EE262C"/>
    <w:rsid w:val="00EE284B"/>
    <w:rsid w:val="00EE2B77"/>
    <w:rsid w:val="00EE300C"/>
    <w:rsid w:val="00EE3683"/>
    <w:rsid w:val="00EE392E"/>
    <w:rsid w:val="00EE5CF8"/>
    <w:rsid w:val="00EE69C5"/>
    <w:rsid w:val="00EF0035"/>
    <w:rsid w:val="00EF080C"/>
    <w:rsid w:val="00EF1D09"/>
    <w:rsid w:val="00EF2217"/>
    <w:rsid w:val="00EF373F"/>
    <w:rsid w:val="00EF3B6E"/>
    <w:rsid w:val="00EF5A7D"/>
    <w:rsid w:val="00EF5CE9"/>
    <w:rsid w:val="00EF6C5A"/>
    <w:rsid w:val="00EF6D1B"/>
    <w:rsid w:val="00EF6E8E"/>
    <w:rsid w:val="00EF78AD"/>
    <w:rsid w:val="00EF7A79"/>
    <w:rsid w:val="00F00A60"/>
    <w:rsid w:val="00F023F3"/>
    <w:rsid w:val="00F0345E"/>
    <w:rsid w:val="00F04BD1"/>
    <w:rsid w:val="00F05197"/>
    <w:rsid w:val="00F057CE"/>
    <w:rsid w:val="00F063D8"/>
    <w:rsid w:val="00F0704D"/>
    <w:rsid w:val="00F1001C"/>
    <w:rsid w:val="00F10150"/>
    <w:rsid w:val="00F11185"/>
    <w:rsid w:val="00F125F8"/>
    <w:rsid w:val="00F12C7E"/>
    <w:rsid w:val="00F130C1"/>
    <w:rsid w:val="00F132E0"/>
    <w:rsid w:val="00F14925"/>
    <w:rsid w:val="00F1650A"/>
    <w:rsid w:val="00F16C4E"/>
    <w:rsid w:val="00F17108"/>
    <w:rsid w:val="00F206FB"/>
    <w:rsid w:val="00F21838"/>
    <w:rsid w:val="00F21E86"/>
    <w:rsid w:val="00F222AC"/>
    <w:rsid w:val="00F222FF"/>
    <w:rsid w:val="00F22522"/>
    <w:rsid w:val="00F238A7"/>
    <w:rsid w:val="00F23C95"/>
    <w:rsid w:val="00F24527"/>
    <w:rsid w:val="00F25144"/>
    <w:rsid w:val="00F253D3"/>
    <w:rsid w:val="00F255D7"/>
    <w:rsid w:val="00F25E77"/>
    <w:rsid w:val="00F26821"/>
    <w:rsid w:val="00F26D62"/>
    <w:rsid w:val="00F30D70"/>
    <w:rsid w:val="00F31981"/>
    <w:rsid w:val="00F31A62"/>
    <w:rsid w:val="00F32630"/>
    <w:rsid w:val="00F32687"/>
    <w:rsid w:val="00F34AEB"/>
    <w:rsid w:val="00F370F6"/>
    <w:rsid w:val="00F40679"/>
    <w:rsid w:val="00F40FB6"/>
    <w:rsid w:val="00F41DEB"/>
    <w:rsid w:val="00F42982"/>
    <w:rsid w:val="00F439DD"/>
    <w:rsid w:val="00F43D48"/>
    <w:rsid w:val="00F4404F"/>
    <w:rsid w:val="00F44089"/>
    <w:rsid w:val="00F44622"/>
    <w:rsid w:val="00F44908"/>
    <w:rsid w:val="00F4556C"/>
    <w:rsid w:val="00F45D21"/>
    <w:rsid w:val="00F461BD"/>
    <w:rsid w:val="00F46F4D"/>
    <w:rsid w:val="00F500D7"/>
    <w:rsid w:val="00F50D6A"/>
    <w:rsid w:val="00F50FB3"/>
    <w:rsid w:val="00F51E58"/>
    <w:rsid w:val="00F52804"/>
    <w:rsid w:val="00F54103"/>
    <w:rsid w:val="00F55CBE"/>
    <w:rsid w:val="00F56526"/>
    <w:rsid w:val="00F57498"/>
    <w:rsid w:val="00F610D9"/>
    <w:rsid w:val="00F629E1"/>
    <w:rsid w:val="00F64E0C"/>
    <w:rsid w:val="00F65FA0"/>
    <w:rsid w:val="00F66A08"/>
    <w:rsid w:val="00F67EB6"/>
    <w:rsid w:val="00F70A11"/>
    <w:rsid w:val="00F73425"/>
    <w:rsid w:val="00F738CB"/>
    <w:rsid w:val="00F74CC3"/>
    <w:rsid w:val="00F75759"/>
    <w:rsid w:val="00F758A6"/>
    <w:rsid w:val="00F805D9"/>
    <w:rsid w:val="00F81777"/>
    <w:rsid w:val="00F8309A"/>
    <w:rsid w:val="00F830B5"/>
    <w:rsid w:val="00F835A5"/>
    <w:rsid w:val="00F83CD9"/>
    <w:rsid w:val="00F84B71"/>
    <w:rsid w:val="00F85DBC"/>
    <w:rsid w:val="00F8683F"/>
    <w:rsid w:val="00F8685E"/>
    <w:rsid w:val="00F86AA9"/>
    <w:rsid w:val="00F87ED3"/>
    <w:rsid w:val="00F900A4"/>
    <w:rsid w:val="00F90CC0"/>
    <w:rsid w:val="00F90DB2"/>
    <w:rsid w:val="00F9128C"/>
    <w:rsid w:val="00F91CDE"/>
    <w:rsid w:val="00F91F6B"/>
    <w:rsid w:val="00F930A7"/>
    <w:rsid w:val="00F93C4A"/>
    <w:rsid w:val="00F93E07"/>
    <w:rsid w:val="00F94BDB"/>
    <w:rsid w:val="00FA034E"/>
    <w:rsid w:val="00FA057F"/>
    <w:rsid w:val="00FA0A0F"/>
    <w:rsid w:val="00FA29C2"/>
    <w:rsid w:val="00FA3165"/>
    <w:rsid w:val="00FA4470"/>
    <w:rsid w:val="00FA496F"/>
    <w:rsid w:val="00FB0EED"/>
    <w:rsid w:val="00FB1166"/>
    <w:rsid w:val="00FB181C"/>
    <w:rsid w:val="00FB2DB7"/>
    <w:rsid w:val="00FB5392"/>
    <w:rsid w:val="00FB5D87"/>
    <w:rsid w:val="00FB65D6"/>
    <w:rsid w:val="00FB7BA4"/>
    <w:rsid w:val="00FC007F"/>
    <w:rsid w:val="00FC11FA"/>
    <w:rsid w:val="00FC1DDD"/>
    <w:rsid w:val="00FC2D06"/>
    <w:rsid w:val="00FC37D5"/>
    <w:rsid w:val="00FC3BA4"/>
    <w:rsid w:val="00FC491A"/>
    <w:rsid w:val="00FC4A8C"/>
    <w:rsid w:val="00FC4C9D"/>
    <w:rsid w:val="00FC6FEA"/>
    <w:rsid w:val="00FC7422"/>
    <w:rsid w:val="00FD09B4"/>
    <w:rsid w:val="00FD19C3"/>
    <w:rsid w:val="00FD2488"/>
    <w:rsid w:val="00FD25BA"/>
    <w:rsid w:val="00FD26F2"/>
    <w:rsid w:val="00FD4A14"/>
    <w:rsid w:val="00FD55F1"/>
    <w:rsid w:val="00FD5B37"/>
    <w:rsid w:val="00FD5BB2"/>
    <w:rsid w:val="00FD6C4E"/>
    <w:rsid w:val="00FD70B7"/>
    <w:rsid w:val="00FD736A"/>
    <w:rsid w:val="00FE13E2"/>
    <w:rsid w:val="00FE1869"/>
    <w:rsid w:val="00FE2858"/>
    <w:rsid w:val="00FE2EB5"/>
    <w:rsid w:val="00FE3570"/>
    <w:rsid w:val="00FE3DAB"/>
    <w:rsid w:val="00FE4824"/>
    <w:rsid w:val="00FE4BB2"/>
    <w:rsid w:val="00FE5097"/>
    <w:rsid w:val="00FE5BBB"/>
    <w:rsid w:val="00FE6074"/>
    <w:rsid w:val="00FE65B4"/>
    <w:rsid w:val="00FE6949"/>
    <w:rsid w:val="00FF169A"/>
    <w:rsid w:val="00FF27B9"/>
    <w:rsid w:val="00FF3132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E7E30"/>
  <w15:docId w15:val="{3715791A-7FF7-4F01-968E-D9B0E4A8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72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uiPriority w:val="59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uiPriority w:val="99"/>
    <w:qFormat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qFormat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,elenco,列出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Richiamoallanotaapidipagina">
    <w:name w:val="Richiamo alla nota a piè di pagina"/>
    <w:rsid w:val="003818C4"/>
    <w:rPr>
      <w:vertAlign w:val="superscript"/>
    </w:rPr>
  </w:style>
  <w:style w:type="character" w:customStyle="1" w:styleId="Caratterinotaapidipagina">
    <w:name w:val="Caratteri nota a piè di pagina"/>
    <w:qFormat/>
    <w:rsid w:val="003818C4"/>
  </w:style>
  <w:style w:type="character" w:styleId="Menzionenonrisolta">
    <w:name w:val="Unresolved Mention"/>
    <w:basedOn w:val="Carpredefinitoparagrafo"/>
    <w:uiPriority w:val="99"/>
    <w:semiHidden/>
    <w:unhideWhenUsed/>
    <w:rsid w:val="00F50FB3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727A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7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9A669-1D5E-4C3F-8B2B-5E4BA36E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12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Ianniello Giusi</cp:lastModifiedBy>
  <cp:revision>391</cp:revision>
  <cp:lastPrinted>2025-12-01T15:23:00Z</cp:lastPrinted>
  <dcterms:created xsi:type="dcterms:W3CDTF">2025-03-10T11:53:00Z</dcterms:created>
  <dcterms:modified xsi:type="dcterms:W3CDTF">2026-07-20T11:01:00Z</dcterms:modified>
</cp:coreProperties>
</file>